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9BFCE">
      <w:pPr>
        <w:spacing w:before="73" w:line="278" w:lineRule="auto"/>
        <w:ind w:left="2071" w:right="2210" w:firstLine="0"/>
        <w:jc w:val="center"/>
        <w:rPr>
          <w:sz w:val="24"/>
        </w:rPr>
      </w:pPr>
      <w:r>
        <w:rPr>
          <w:sz w:val="24"/>
        </w:rPr>
        <w:t>ВСЕРОССИЙСКАЯ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15"/>
          <w:sz w:val="24"/>
        </w:rPr>
        <w:t xml:space="preserve"> </w:t>
      </w:r>
      <w:r>
        <w:rPr>
          <w:sz w:val="24"/>
        </w:rPr>
        <w:t>ШКОЛЬНИКОВ ПО РУССКОМУ ЯЗЫКУ 202</w:t>
      </w:r>
      <w:r>
        <w:rPr>
          <w:rFonts w:hint="default"/>
          <w:sz w:val="24"/>
          <w:lang w:val="ru-RU"/>
        </w:rPr>
        <w:t>5</w:t>
      </w:r>
      <w:r>
        <w:rPr>
          <w:sz w:val="24"/>
        </w:rPr>
        <w:t>–202</w:t>
      </w:r>
      <w:r>
        <w:rPr>
          <w:rFonts w:hint="default"/>
          <w:sz w:val="24"/>
          <w:lang w:val="ru-RU"/>
        </w:rPr>
        <w:t>6</w:t>
      </w:r>
      <w:r>
        <w:rPr>
          <w:sz w:val="24"/>
        </w:rPr>
        <w:t xml:space="preserve"> уч. г.</w:t>
      </w:r>
    </w:p>
    <w:p w14:paraId="64CACB16">
      <w:pPr>
        <w:spacing w:before="0" w:line="272" w:lineRule="exact"/>
        <w:ind w:left="2075" w:right="2210" w:firstLine="0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  <w:r>
        <w:rPr>
          <w:spacing w:val="-2"/>
          <w:sz w:val="24"/>
        </w:rPr>
        <w:t xml:space="preserve"> </w:t>
      </w:r>
      <w:r>
        <w:rPr>
          <w:sz w:val="24"/>
        </w:rPr>
        <w:t>5-6</w:t>
      </w:r>
      <w:r>
        <w:rPr>
          <w:spacing w:val="-2"/>
          <w:sz w:val="24"/>
        </w:rPr>
        <w:t xml:space="preserve"> КЛАССЫ.</w:t>
      </w:r>
    </w:p>
    <w:p w14:paraId="2C4412F2">
      <w:pPr>
        <w:pStyle w:val="4"/>
        <w:spacing w:before="47"/>
        <w:rPr>
          <w:sz w:val="24"/>
        </w:rPr>
      </w:pPr>
    </w:p>
    <w:p w14:paraId="6C842426">
      <w:pPr>
        <w:pStyle w:val="4"/>
        <w:ind w:left="582"/>
        <w:jc w:val="center"/>
      </w:pP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мин.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 –</w:t>
      </w:r>
      <w:r>
        <w:rPr>
          <w:spacing w:val="-6"/>
        </w:rPr>
        <w:t xml:space="preserve"> </w:t>
      </w:r>
      <w:r>
        <w:rPr>
          <w:spacing w:val="-5"/>
        </w:rPr>
        <w:t>33</w:t>
      </w:r>
    </w:p>
    <w:p w14:paraId="3C05914D">
      <w:pPr>
        <w:spacing w:before="321"/>
        <w:ind w:left="579" w:right="0" w:firstLine="0"/>
        <w:jc w:val="center"/>
        <w:rPr>
          <w:b/>
          <w:sz w:val="28"/>
        </w:rPr>
      </w:pPr>
      <w:r>
        <w:rPr>
          <w:b/>
          <w:sz w:val="28"/>
        </w:rPr>
        <w:t>Все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пишутся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строчной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буквы</w:t>
      </w:r>
    </w:p>
    <w:p w14:paraId="58FA91D0">
      <w:pPr>
        <w:pStyle w:val="4"/>
        <w:spacing w:before="93" w:after="1"/>
        <w:rPr>
          <w:b/>
          <w:sz w:val="20"/>
        </w:rPr>
      </w:pPr>
    </w:p>
    <w:tbl>
      <w:tblPr>
        <w:tblStyle w:val="3"/>
        <w:tblW w:w="0" w:type="auto"/>
        <w:tblInd w:w="4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710"/>
        <w:gridCol w:w="708"/>
        <w:gridCol w:w="566"/>
        <w:gridCol w:w="708"/>
        <w:gridCol w:w="710"/>
        <w:gridCol w:w="708"/>
        <w:gridCol w:w="708"/>
        <w:gridCol w:w="567"/>
        <w:gridCol w:w="710"/>
        <w:gridCol w:w="1274"/>
      </w:tblGrid>
      <w:tr w14:paraId="10F98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85" w:type="dxa"/>
          </w:tcPr>
          <w:p w14:paraId="2F54FA51">
            <w:pPr>
              <w:pStyle w:val="7"/>
              <w:ind w:left="8"/>
              <w:rPr>
                <w:sz w:val="28"/>
              </w:rPr>
            </w:pPr>
            <w:r>
              <w:rPr>
                <w:spacing w:val="-2"/>
                <w:sz w:val="28"/>
              </w:rPr>
              <w:t>Задача</w:t>
            </w:r>
          </w:p>
        </w:tc>
        <w:tc>
          <w:tcPr>
            <w:tcW w:w="710" w:type="dxa"/>
          </w:tcPr>
          <w:p w14:paraId="2A4E9ED0">
            <w:pPr>
              <w:pStyle w:val="7"/>
              <w:ind w:left="10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08" w:type="dxa"/>
          </w:tcPr>
          <w:p w14:paraId="122CE1C5">
            <w:pPr>
              <w:pStyle w:val="7"/>
              <w:ind w:left="12" w:right="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66" w:type="dxa"/>
          </w:tcPr>
          <w:p w14:paraId="2E5A0C7F">
            <w:pPr>
              <w:pStyle w:val="7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08" w:type="dxa"/>
          </w:tcPr>
          <w:p w14:paraId="189C3A4D">
            <w:pPr>
              <w:pStyle w:val="7"/>
              <w:ind w:left="12" w:right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10" w:type="dxa"/>
          </w:tcPr>
          <w:p w14:paraId="153C8F0B">
            <w:pPr>
              <w:pStyle w:val="7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08" w:type="dxa"/>
          </w:tcPr>
          <w:p w14:paraId="4A850686">
            <w:pPr>
              <w:pStyle w:val="7"/>
              <w:ind w:left="12" w:right="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08" w:type="dxa"/>
          </w:tcPr>
          <w:p w14:paraId="3AD089E4">
            <w:pPr>
              <w:pStyle w:val="7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67" w:type="dxa"/>
          </w:tcPr>
          <w:p w14:paraId="671E1D9F">
            <w:pPr>
              <w:pStyle w:val="7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10" w:type="dxa"/>
          </w:tcPr>
          <w:p w14:paraId="3DEDCD2E">
            <w:pPr>
              <w:pStyle w:val="7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274" w:type="dxa"/>
          </w:tcPr>
          <w:p w14:paraId="02B4091D">
            <w:pPr>
              <w:pStyle w:val="7"/>
              <w:ind w:left="13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</w:tr>
      <w:tr w14:paraId="5CF9B0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85" w:type="dxa"/>
          </w:tcPr>
          <w:p w14:paraId="310B0229">
            <w:pPr>
              <w:pStyle w:val="7"/>
              <w:ind w:left="8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710" w:type="dxa"/>
          </w:tcPr>
          <w:p w14:paraId="269A71C1">
            <w:pPr>
              <w:pStyle w:val="7"/>
              <w:ind w:left="10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08" w:type="dxa"/>
          </w:tcPr>
          <w:p w14:paraId="51ABA6AE">
            <w:pPr>
              <w:pStyle w:val="7"/>
              <w:ind w:left="12" w:righ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66" w:type="dxa"/>
          </w:tcPr>
          <w:p w14:paraId="565DB5E5">
            <w:pPr>
              <w:pStyle w:val="7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08" w:type="dxa"/>
          </w:tcPr>
          <w:p w14:paraId="5DA589B3">
            <w:pPr>
              <w:pStyle w:val="7"/>
              <w:ind w:left="12" w:right="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10" w:type="dxa"/>
          </w:tcPr>
          <w:p w14:paraId="2ADAD49B">
            <w:pPr>
              <w:pStyle w:val="7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08" w:type="dxa"/>
          </w:tcPr>
          <w:p w14:paraId="767BCDD7">
            <w:pPr>
              <w:pStyle w:val="7"/>
              <w:ind w:left="12" w:right="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08" w:type="dxa"/>
          </w:tcPr>
          <w:p w14:paraId="38CB8DFE">
            <w:pPr>
              <w:pStyle w:val="7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67" w:type="dxa"/>
          </w:tcPr>
          <w:p w14:paraId="5B5DE25A">
            <w:pPr>
              <w:pStyle w:val="7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10" w:type="dxa"/>
          </w:tcPr>
          <w:p w14:paraId="295AFCFB">
            <w:pPr>
              <w:pStyle w:val="7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274" w:type="dxa"/>
          </w:tcPr>
          <w:p w14:paraId="656413AA">
            <w:pPr>
              <w:pStyle w:val="7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</w:tr>
      <w:tr w14:paraId="1E126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985" w:type="dxa"/>
          </w:tcPr>
          <w:p w14:paraId="079DAEC9">
            <w:pPr>
              <w:pStyle w:val="7"/>
              <w:spacing w:line="322" w:lineRule="exact"/>
              <w:ind w:left="717" w:right="221" w:hanging="49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Полученный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710" w:type="dxa"/>
          </w:tcPr>
          <w:p w14:paraId="263D8313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08" w:type="dxa"/>
          </w:tcPr>
          <w:p w14:paraId="20FFA452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566" w:type="dxa"/>
          </w:tcPr>
          <w:p w14:paraId="7F3E19B1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08" w:type="dxa"/>
          </w:tcPr>
          <w:p w14:paraId="69377839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10" w:type="dxa"/>
          </w:tcPr>
          <w:p w14:paraId="53912929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08" w:type="dxa"/>
          </w:tcPr>
          <w:p w14:paraId="273F23F7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08" w:type="dxa"/>
          </w:tcPr>
          <w:p w14:paraId="2F84C8E9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567" w:type="dxa"/>
          </w:tcPr>
          <w:p w14:paraId="1BF9E8BE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10" w:type="dxa"/>
          </w:tcPr>
          <w:p w14:paraId="06C69408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274" w:type="dxa"/>
          </w:tcPr>
          <w:p w14:paraId="66620A1C">
            <w:pPr>
              <w:pStyle w:val="7"/>
              <w:spacing w:line="240" w:lineRule="auto"/>
              <w:jc w:val="left"/>
              <w:rPr>
                <w:sz w:val="26"/>
              </w:rPr>
            </w:pPr>
          </w:p>
        </w:tc>
      </w:tr>
    </w:tbl>
    <w:p w14:paraId="5ACCAC22">
      <w:pPr>
        <w:pStyle w:val="4"/>
        <w:rPr>
          <w:b/>
        </w:rPr>
      </w:pPr>
    </w:p>
    <w:p w14:paraId="1BE655C4">
      <w:pPr>
        <w:pStyle w:val="4"/>
        <w:spacing w:before="281"/>
        <w:rPr>
          <w:b/>
        </w:rPr>
      </w:pPr>
    </w:p>
    <w:p w14:paraId="25CD51BE">
      <w:pPr>
        <w:spacing w:before="0"/>
        <w:ind w:left="223" w:right="0" w:firstLine="0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1–2</w:t>
      </w:r>
    </w:p>
    <w:p w14:paraId="7E8E03DA">
      <w:pPr>
        <w:spacing w:before="280"/>
        <w:ind w:left="645" w:right="0" w:firstLine="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предложения.</w:t>
      </w:r>
    </w:p>
    <w:p w14:paraId="2F33E215">
      <w:pPr>
        <w:pStyle w:val="4"/>
        <w:spacing w:before="6"/>
        <w:rPr>
          <w:b/>
          <w:sz w:val="9"/>
        </w:rPr>
      </w:pPr>
      <w:r>
        <w:rPr>
          <w:b/>
          <w:sz w:val="9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1116330</wp:posOffset>
                </wp:positionH>
                <wp:positionV relativeFrom="paragraph">
                  <wp:posOffset>94615</wp:posOffset>
                </wp:positionV>
                <wp:extent cx="6153150" cy="2933700"/>
                <wp:effectExtent l="0" t="0" r="0" b="0"/>
                <wp:wrapTopAndBottom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0" cy="29337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78ADFB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48"/>
                              </w:tabs>
                              <w:spacing w:before="114" w:after="0" w:line="240" w:lineRule="auto"/>
                              <w:ind w:left="648" w:right="369" w:hanging="360"/>
                              <w:jc w:val="both"/>
                            </w:pPr>
                            <w:r>
                              <w:t xml:space="preserve">Морские коньки населяют прибрежные </w:t>
                            </w:r>
                            <w:r>
                              <w:rPr>
                                <w:spacing w:val="409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198"/>
                              </w:rPr>
                              <w:t xml:space="preserve"> </w:t>
                            </w:r>
                            <w:r>
                              <w:t xml:space="preserve">тропических и субтропических морей. [Александр Голяндин. Рассказы о животных, и не только о них: А у морского конька что за конек? // «Знание -- сила», </w:t>
                            </w:r>
                            <w:r>
                              <w:rPr>
                                <w:spacing w:val="-2"/>
                              </w:rPr>
                              <w:t>2003]</w:t>
                            </w:r>
                          </w:p>
                          <w:p w14:paraId="4D9CB91A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48"/>
                              </w:tabs>
                              <w:spacing w:before="1" w:after="0" w:line="240" w:lineRule="auto"/>
                              <w:ind w:left="648" w:right="375" w:hanging="360"/>
                              <w:jc w:val="both"/>
                            </w:pPr>
                            <w:r>
                              <w:t>Волк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вышел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к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синему-синему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пруду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золотых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берегах,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достал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ножницы и посмотрел в </w:t>
                            </w:r>
                            <w:r>
                              <w:rPr>
                                <w:spacing w:val="80"/>
                                <w:w w:val="150"/>
                                <w:u w:val="single"/>
                              </w:rPr>
                              <w:t xml:space="preserve"> </w:t>
                            </w:r>
                            <w:r>
                              <w:t>. [Сергей Козлов. Как Ёжик с Медвежонком спасли Волка // «Мурзилка», 2003]</w:t>
                            </w:r>
                          </w:p>
                          <w:p w14:paraId="73D24E06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48"/>
                              </w:tabs>
                              <w:spacing w:before="0" w:after="0" w:line="240" w:lineRule="auto"/>
                              <w:ind w:left="648" w:right="375" w:hanging="360"/>
                              <w:jc w:val="both"/>
                            </w:pPr>
                            <w:r>
                              <w:t xml:space="preserve">Сквозь поры </w:t>
                            </w:r>
                            <w:r>
                              <w:rPr>
                                <w:spacing w:val="4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 xml:space="preserve">будет постепенно поступать к корням растения. [Татьяна Булгакова. Цветочная «косметичка» // «Сад своими руками», </w:t>
                            </w:r>
                            <w:r>
                              <w:rPr>
                                <w:spacing w:val="-2"/>
                              </w:rPr>
                              <w:t>2003.01.15]</w:t>
                            </w:r>
                          </w:p>
                          <w:p w14:paraId="492A237F"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48"/>
                              </w:tabs>
                              <w:spacing w:before="0" w:after="0" w:line="276" w:lineRule="auto"/>
                              <w:ind w:left="648" w:right="374" w:hanging="360"/>
                              <w:jc w:val="both"/>
                            </w:pPr>
                            <w:r>
                              <w:t>Как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80"/>
                                <w:u w:val="single"/>
                              </w:rPr>
                              <w:t xml:space="preserve">  </w:t>
                            </w:r>
                            <w:r>
                              <w:t>глядел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несостоявшийся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генерал,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как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величали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моего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хозяина многочисленные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московские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друзья,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отдыхавшие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Кижах.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[С.Ямщиков. Служу России, 2014].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87.9pt;margin-top:7.45pt;height:231pt;width:484.5pt;mso-position-horizontal-relative:page;mso-wrap-distance-bottom:0pt;mso-wrap-distance-top:0pt;z-index:-251644928;mso-width-relative:page;mso-height-relative:page;" filled="f" stroked="t" coordsize="21600,21600" o:gfxdata="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i5XQ9cAAAALAQAA&#10;DwAAAAAAAAABACAAAAAiAAAAZHJzL2Rvd25yZXYueG1sUEsBAhQAFAAAAAgAh07iQLe1niDhAQAA&#10;2QMAAA4AAAAAAAAAAQAgAAAAJgEAAGRycy9lMm9Eb2MueG1sUEsFBgAAAAAGAAYAWQEAAHkFAAAA&#10;AA==&#10;">
                <v:fill on="f" focussize="0,0"/>
                <v:stroke weight="1.5pt" color="#000000" joinstyle="round"/>
                <v:imagedata o:title=""/>
                <o:lock v:ext="edit" aspectratio="f"/>
                <v:textbox inset="0mm,0mm,0mm,0mm">
                  <w:txbxContent>
                    <w:p w14:paraId="4378ADFB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648"/>
                        </w:tabs>
                        <w:spacing w:before="114" w:after="0" w:line="240" w:lineRule="auto"/>
                        <w:ind w:left="648" w:right="369" w:hanging="360"/>
                        <w:jc w:val="both"/>
                      </w:pPr>
                      <w:r>
                        <w:t xml:space="preserve">Морские коньки населяют прибрежные </w:t>
                      </w:r>
                      <w:r>
                        <w:rPr>
                          <w:spacing w:val="409"/>
                          <w:u w:val="single"/>
                        </w:rPr>
                        <w:t xml:space="preserve"> </w:t>
                      </w:r>
                      <w:r>
                        <w:rPr>
                          <w:spacing w:val="198"/>
                        </w:rPr>
                        <w:t xml:space="preserve"> </w:t>
                      </w:r>
                      <w:r>
                        <w:t xml:space="preserve">тропических и субтропических морей. [Александр Голяндин. Рассказы о животных, и не только о них: А у морского конька что за конек? // «Знание -- сила», </w:t>
                      </w:r>
                      <w:r>
                        <w:rPr>
                          <w:spacing w:val="-2"/>
                        </w:rPr>
                        <w:t>2003]</w:t>
                      </w:r>
                    </w:p>
                    <w:p w14:paraId="4D9CB91A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648"/>
                        </w:tabs>
                        <w:spacing w:before="1" w:after="0" w:line="240" w:lineRule="auto"/>
                        <w:ind w:left="648" w:right="375" w:hanging="360"/>
                        <w:jc w:val="both"/>
                      </w:pPr>
                      <w:r>
                        <w:t>Волк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вышел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к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синему-синему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пруду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золотых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берегах,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достал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 xml:space="preserve">ножницы и посмотрел в </w:t>
                      </w:r>
                      <w:r>
                        <w:rPr>
                          <w:spacing w:val="80"/>
                          <w:w w:val="150"/>
                          <w:u w:val="single"/>
                        </w:rPr>
                        <w:t xml:space="preserve"> </w:t>
                      </w:r>
                      <w:r>
                        <w:t>. [Сергей Козлов. Как Ёжик с Медвежонком спасли Волка // «Мурзилка», 2003]</w:t>
                      </w:r>
                    </w:p>
                    <w:p w14:paraId="73D24E06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648"/>
                        </w:tabs>
                        <w:spacing w:before="0" w:after="0" w:line="240" w:lineRule="auto"/>
                        <w:ind w:left="648" w:right="375" w:hanging="360"/>
                        <w:jc w:val="both"/>
                      </w:pPr>
                      <w:r>
                        <w:t xml:space="preserve">Сквозь поры </w:t>
                      </w:r>
                      <w:r>
                        <w:rPr>
                          <w:spacing w:val="40"/>
                          <w:u w:val="single"/>
                        </w:rPr>
                        <w:t xml:space="preserve">  </w:t>
                      </w:r>
                      <w:r>
                        <w:rPr>
                          <w:spacing w:val="15"/>
                        </w:rPr>
                        <w:t xml:space="preserve"> </w:t>
                      </w:r>
                      <w:r>
                        <w:t xml:space="preserve">будет постепенно поступать к корням растения. [Татьяна Булгакова. Цветочная «косметичка» // «Сад своими руками», </w:t>
                      </w:r>
                      <w:r>
                        <w:rPr>
                          <w:spacing w:val="-2"/>
                        </w:rPr>
                        <w:t>2003.01.15]</w:t>
                      </w:r>
                    </w:p>
                    <w:p w14:paraId="492A237F">
                      <w:pPr>
                        <w:pStyle w:val="4"/>
                        <w:numPr>
                          <w:ilvl w:val="0"/>
                          <w:numId w:val="1"/>
                        </w:numPr>
                        <w:tabs>
                          <w:tab w:val="left" w:pos="648"/>
                        </w:tabs>
                        <w:spacing w:before="0" w:after="0" w:line="276" w:lineRule="auto"/>
                        <w:ind w:left="648" w:right="374" w:hanging="360"/>
                        <w:jc w:val="both"/>
                      </w:pPr>
                      <w:r>
                        <w:t>Как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80"/>
                          <w:u w:val="single"/>
                        </w:rPr>
                        <w:t xml:space="preserve">  </w:t>
                      </w:r>
                      <w:r>
                        <w:t>глядел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несостоявшийся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генерал,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как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величали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моего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хозяина многочисленные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московские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друзья,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отдыхавшие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Кижах.</w:t>
                      </w:r>
                      <w:r>
                        <w:rPr>
                          <w:spacing w:val="-17"/>
                        </w:rPr>
                        <w:t xml:space="preserve"> </w:t>
                      </w:r>
                      <w:r>
                        <w:t>[С.Ямщиков. Служу России, 2014].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62EB302">
      <w:pPr>
        <w:pStyle w:val="6"/>
        <w:numPr>
          <w:ilvl w:val="0"/>
          <w:numId w:val="2"/>
        </w:numPr>
        <w:tabs>
          <w:tab w:val="left" w:pos="1365"/>
        </w:tabs>
        <w:spacing w:before="211" w:after="0" w:line="276" w:lineRule="auto"/>
        <w:ind w:left="1365" w:right="420" w:hanging="360"/>
        <w:jc w:val="both"/>
        <w:rPr>
          <w:b/>
          <w:sz w:val="28"/>
        </w:rPr>
      </w:pPr>
      <w:r>
        <w:rPr>
          <w:sz w:val="28"/>
        </w:rPr>
        <w:t xml:space="preserve">Во всех примерах пропущено одно и то же слово (формы слова в предложениях разные). Запишите это слово в </w:t>
      </w:r>
      <w:r>
        <w:rPr>
          <w:b/>
          <w:sz w:val="28"/>
          <w:u w:val="single"/>
        </w:rPr>
        <w:t>начальной форме</w:t>
      </w:r>
      <w:r>
        <w:rPr>
          <w:b/>
          <w:sz w:val="28"/>
        </w:rPr>
        <w:t xml:space="preserve"> </w:t>
      </w:r>
      <w:r>
        <w:rPr>
          <w:sz w:val="28"/>
        </w:rPr>
        <w:t xml:space="preserve">в </w:t>
      </w:r>
      <w:r>
        <w:rPr>
          <w:b/>
          <w:sz w:val="28"/>
          <w:u w:val="single"/>
        </w:rPr>
        <w:t>отдельное поле для ответа.</w:t>
      </w:r>
    </w:p>
    <w:p w14:paraId="1C80C34A">
      <w:pPr>
        <w:pStyle w:val="4"/>
        <w:spacing w:before="3"/>
        <w:rPr>
          <w:b/>
          <w:sz w:val="8"/>
        </w:rPr>
      </w:pPr>
      <w:r>
        <w:rPr>
          <w:b/>
          <w:sz w:val="8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2820670</wp:posOffset>
                </wp:positionH>
                <wp:positionV relativeFrom="paragraph">
                  <wp:posOffset>75565</wp:posOffset>
                </wp:positionV>
                <wp:extent cx="2015490" cy="34544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22.1pt;margin-top:5.95pt;height:27.2pt;width:158.7pt;mso-position-horizontal-relative:page;mso-wrap-distance-bottom:0pt;mso-wrap-distance-top:0pt;z-index:-251644928;mso-width-relative:page;mso-height-relative:page;" filled="f" stroked="t" coordsize="2015489,345440" o:gfxdata="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mOrj+2AAAAAkBAAAPAAAAAAAAAAEAIAAAACIAAABkcnMvZG93&#10;bnJldi54bWxQSwECFAAUAAAACACHTuJAnq+t+jkCAAATBQAADgAAAAAAAAABACAAAAAnAQAAZHJz&#10;L2Uyb0RvYy54bWxQSwUGAAAAAAYABgBZAQAA0gUAAAAA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B087C27">
      <w:pPr>
        <w:pStyle w:val="6"/>
        <w:numPr>
          <w:ilvl w:val="0"/>
          <w:numId w:val="2"/>
        </w:numPr>
        <w:tabs>
          <w:tab w:val="left" w:pos="1365"/>
        </w:tabs>
        <w:spacing w:before="61" w:after="0" w:line="278" w:lineRule="auto"/>
        <w:ind w:left="1365" w:right="424" w:hanging="360"/>
        <w:jc w:val="both"/>
        <w:rPr>
          <w:sz w:val="28"/>
        </w:rPr>
      </w:pP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одном</w:t>
      </w:r>
      <w:r>
        <w:rPr>
          <w:spacing w:val="-17"/>
          <w:sz w:val="28"/>
        </w:rPr>
        <w:t xml:space="preserve"> </w:t>
      </w:r>
      <w:r>
        <w:rPr>
          <w:sz w:val="28"/>
        </w:rPr>
        <w:t>из</w:t>
      </w:r>
      <w:r>
        <w:rPr>
          <w:spacing w:val="-18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17"/>
          <w:sz w:val="28"/>
        </w:rPr>
        <w:t xml:space="preserve"> </w:t>
      </w:r>
      <w:r>
        <w:rPr>
          <w:sz w:val="28"/>
        </w:rPr>
        <w:t>это</w:t>
      </w:r>
      <w:r>
        <w:rPr>
          <w:spacing w:val="-18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7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18"/>
          <w:sz w:val="28"/>
        </w:rPr>
        <w:t xml:space="preserve"> </w:t>
      </w:r>
      <w:r>
        <w:rPr>
          <w:sz w:val="28"/>
        </w:rPr>
        <w:t>фразеологизма.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Какой глагол использован в этом фразеологизме? Ответ запишите в </w:t>
      </w:r>
      <w:r>
        <w:rPr>
          <w:b/>
          <w:sz w:val="28"/>
          <w:u w:val="single"/>
        </w:rPr>
        <w:t>начальной форме в отдельное поле для ответа</w:t>
      </w:r>
      <w:r>
        <w:rPr>
          <w:sz w:val="28"/>
          <w:u w:val="single"/>
        </w:rPr>
        <w:t>.</w:t>
      </w:r>
    </w:p>
    <w:p w14:paraId="16E70280">
      <w:pPr>
        <w:pStyle w:val="4"/>
        <w:spacing w:before="9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2820670</wp:posOffset>
                </wp:positionH>
                <wp:positionV relativeFrom="paragraph">
                  <wp:posOffset>222885</wp:posOffset>
                </wp:positionV>
                <wp:extent cx="2015490" cy="34544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222.1pt;margin-top:17.55pt;height:27.2pt;width:158.7pt;mso-position-horizontal-relative:page;mso-wrap-distance-bottom:0pt;mso-wrap-distance-top:0pt;z-index:-251643904;mso-width-relative:page;mso-height-relative:page;" filled="f" stroked="t" coordsize="2015489,345440" o:gfxdata="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BXpxLaAAAACQEAAA8AAAAAAAAAAQAgAAAAIgAAAGRycy9k&#10;b3ducmV2LnhtbFBLAQIUABQAAAAIAIdO4kArz5dnOQIAABMFAAAOAAAAAAAAAAEAIAAAACkBAABk&#10;cnMvZTJvRG9jLnhtbFBLBQYAAAAABgAGAFkBAADUBQAAAAA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9537514">
      <w:pPr>
        <w:pStyle w:val="4"/>
        <w:spacing w:after="0"/>
        <w:rPr>
          <w:sz w:val="20"/>
        </w:rPr>
        <w:sectPr>
          <w:type w:val="continuous"/>
          <w:pgSz w:w="11910" w:h="16840"/>
          <w:pgMar w:top="1040" w:right="425" w:bottom="280" w:left="1417" w:header="720" w:footer="720" w:gutter="0"/>
          <w:cols w:space="720" w:num="1"/>
        </w:sectPr>
      </w:pPr>
    </w:p>
    <w:p w14:paraId="6518DE7A">
      <w:pPr>
        <w:spacing w:before="67"/>
        <w:ind w:left="583" w:right="0" w:firstLine="0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3–4</w:t>
      </w:r>
    </w:p>
    <w:p w14:paraId="044EF770">
      <w:pPr>
        <w:spacing w:before="50"/>
        <w:ind w:left="582" w:right="5000" w:firstLine="0"/>
        <w:jc w:val="center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предложения.</w:t>
      </w:r>
    </w:p>
    <w:p w14:paraId="0D97F268">
      <w:pPr>
        <w:pStyle w:val="4"/>
        <w:spacing w:before="9"/>
        <w:rPr>
          <w:b/>
          <w:sz w:val="18"/>
        </w:rPr>
      </w:pPr>
      <w:r>
        <w:rPr>
          <w:b/>
          <w:sz w:val="18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161925</wp:posOffset>
                </wp:positionV>
                <wp:extent cx="6267450" cy="1390650"/>
                <wp:effectExtent l="0" t="0" r="0" b="0"/>
                <wp:wrapTopAndBottom/>
                <wp:docPr id="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39065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3B48F8"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79"/>
                              </w:tabs>
                              <w:spacing w:before="55" w:after="0" w:line="240" w:lineRule="auto"/>
                              <w:ind w:left="187" w:right="295" w:firstLine="0"/>
                              <w:jc w:val="both"/>
                            </w:pPr>
                            <w:r>
                              <w:t>[Мельник] читал на клиросе так громко да так быстро, что и привычные люди удивлялись. — Вот как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чешет, вражий сын.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[</w:t>
                            </w:r>
                            <w:r>
                              <w:fldChar w:fldCharType="begin"/>
                            </w:r>
                            <w:r>
                              <w:instrText xml:space="preserve"> HYPERLINK "https://ru.wikipedia.org/wiki/%D0%9A%D0%BE%D1%80%D0%BE%D0%BB%D0%B5%D0%BD%D0%BA%D0%BE%2C_%D0%92%D0%BB%D0%B0%D0%B4%D0%B8%D0%BC%D0%B8%D1%80_%D0%93%D0%B0%D0%BB%D0%B0%D0%BA%D1%82%D0%B8%D0%BE%D0%BD%D0%BE%D0%B2%D0%B8%D1%87" \h </w:instrText>
                            </w:r>
                            <w:r>
                              <w:fldChar w:fldCharType="separate"/>
                            </w:r>
                            <w:r>
                              <w:t>В.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Г.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Короленко</w:t>
                            </w:r>
                            <w:r>
                              <w:fldChar w:fldCharType="end"/>
                            </w:r>
                            <w:r>
                              <w:t>. Судный день, 1890].</w:t>
                            </w:r>
                          </w:p>
                          <w:p w14:paraId="3625636A">
                            <w:pPr>
                              <w:pStyle w:val="4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66"/>
                              </w:tabs>
                              <w:spacing w:before="280" w:after="0" w:line="240" w:lineRule="auto"/>
                              <w:ind w:left="187" w:right="535" w:firstLine="0"/>
                              <w:jc w:val="left"/>
                            </w:pPr>
                            <w:r>
                              <w:t>Высокая и узловатая, покрытая медной чешуей, много лет стояла над торфяными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болотами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Кривая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сосна.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[Юрий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Коваль.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Кривой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сосны,1979)].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6" o:spt="202" type="#_x0000_t202" style="position:absolute;left:0pt;margin-left:75pt;margin-top:12.75pt;height:109.5pt;width:493.5pt;mso-position-horizontal-relative:page;mso-wrap-distance-bottom:0pt;mso-wrap-distance-top:0pt;z-index:-251643904;mso-width-relative:page;mso-height-relative:page;" filled="f" stroked="t" coordsize="21600,21600" o:gfxdata="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gv/9HXAAAACwEAAA8A&#10;AAAAAAAAAQAgAAAAIgAAAGRycy9kb3ducmV2LnhtbFBLAQIUABQAAAAIAIdO4kADtEN23wEAANkD&#10;AAAOAAAAAAAAAAEAIAAAACYBAABkcnMvZTJvRG9jLnhtbFBLBQYAAAAABgAGAFkBAAB3BQAAAAA=&#10;">
                <v:fill on="f" focussize="0,0"/>
                <v:stroke weight="1.5pt" color="#000000" joinstyle="round"/>
                <v:imagedata o:title=""/>
                <o:lock v:ext="edit" aspectratio="f"/>
                <v:textbox inset="0mm,0mm,0mm,0mm">
                  <w:txbxContent>
                    <w:p w14:paraId="353B48F8"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479"/>
                        </w:tabs>
                        <w:spacing w:before="55" w:after="0" w:line="240" w:lineRule="auto"/>
                        <w:ind w:left="187" w:right="295" w:firstLine="0"/>
                        <w:jc w:val="both"/>
                      </w:pPr>
                      <w:r>
                        <w:t>[Мельник] читал на клиросе так громко да так быстро, что и привычные люди удивлялись. — Вот как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чешет, вражий сын.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[</w:t>
                      </w:r>
                      <w:r>
                        <w:fldChar w:fldCharType="begin"/>
                      </w:r>
                      <w:r>
                        <w:instrText xml:space="preserve"> HYPERLINK "https://ru.wikipedia.org/wiki/%D0%9A%D0%BE%D1%80%D0%BE%D0%BB%D0%B5%D0%BD%D0%BA%D0%BE%2C_%D0%92%D0%BB%D0%B0%D0%B4%D0%B8%D0%BC%D0%B8%D1%80_%D0%93%D0%B0%D0%BB%D0%B0%D0%BA%D1%82%D0%B8%D0%BE%D0%BD%D0%BE%D0%B2%D0%B8%D1%87" \h </w:instrText>
                      </w:r>
                      <w:r>
                        <w:fldChar w:fldCharType="separate"/>
                      </w:r>
                      <w:r>
                        <w:t>В.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Г.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Короленко</w:t>
                      </w:r>
                      <w:r>
                        <w:fldChar w:fldCharType="end"/>
                      </w:r>
                      <w:r>
                        <w:t>. Судный день, 1890].</w:t>
                      </w:r>
                    </w:p>
                    <w:p w14:paraId="3625636A">
                      <w:pPr>
                        <w:pStyle w:val="4"/>
                        <w:numPr>
                          <w:ilvl w:val="0"/>
                          <w:numId w:val="3"/>
                        </w:numPr>
                        <w:tabs>
                          <w:tab w:val="left" w:pos="466"/>
                        </w:tabs>
                        <w:spacing w:before="280" w:after="0" w:line="240" w:lineRule="auto"/>
                        <w:ind w:left="187" w:right="535" w:firstLine="0"/>
                        <w:jc w:val="left"/>
                      </w:pPr>
                      <w:r>
                        <w:t>Высокая и узловатая, покрытая медной чешуей, много лет стояла над торфяными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болотами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Кривая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сосна.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[Юрий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Коваль.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У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Кривой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сосны,1979)].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373E21D">
      <w:pPr>
        <w:pStyle w:val="6"/>
        <w:numPr>
          <w:ilvl w:val="0"/>
          <w:numId w:val="2"/>
        </w:numPr>
        <w:tabs>
          <w:tab w:val="left" w:pos="565"/>
        </w:tabs>
        <w:spacing w:before="50" w:after="0" w:line="240" w:lineRule="auto"/>
        <w:ind w:left="285" w:right="420" w:firstLine="69"/>
        <w:jc w:val="both"/>
        <w:rPr>
          <w:sz w:val="28"/>
        </w:rPr>
      </w:pPr>
      <w:r>
        <w:rPr>
          <w:sz w:val="28"/>
        </w:rPr>
        <w:t>Найдите в этих предложениях два слова (</w:t>
      </w:r>
      <w:r>
        <w:rPr>
          <w:b/>
          <w:sz w:val="28"/>
        </w:rPr>
        <w:t>глагол и существительное</w:t>
      </w:r>
      <w:r>
        <w:rPr>
          <w:sz w:val="28"/>
        </w:rPr>
        <w:t>), которые являются историческими родственниками, но не являются родственными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языке.</w:t>
      </w:r>
      <w:r>
        <w:rPr>
          <w:spacing w:val="-3"/>
          <w:sz w:val="28"/>
        </w:rPr>
        <w:t xml:space="preserve"> </w:t>
      </w:r>
      <w:r>
        <w:rPr>
          <w:sz w:val="28"/>
        </w:rPr>
        <w:t>Выпишите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 какой они стоят в тексте. Каждое слово </w:t>
      </w:r>
      <w:r>
        <w:rPr>
          <w:b/>
          <w:sz w:val="28"/>
        </w:rPr>
        <w:t xml:space="preserve">в </w:t>
      </w:r>
      <w:r>
        <w:rPr>
          <w:b/>
          <w:sz w:val="28"/>
          <w:u w:val="single"/>
        </w:rPr>
        <w:t>отдельное поле для ответа</w:t>
      </w:r>
      <w:r>
        <w:rPr>
          <w:sz w:val="28"/>
          <w:u w:val="single"/>
        </w:rPr>
        <w:t>.</w:t>
      </w:r>
    </w:p>
    <w:p w14:paraId="58B45838">
      <w:pPr>
        <w:pStyle w:val="4"/>
      </w:pPr>
    </w:p>
    <w:p w14:paraId="6CFFA6BA">
      <w:pPr>
        <w:pStyle w:val="4"/>
        <w:spacing w:before="238"/>
      </w:pPr>
    </w:p>
    <w:p w14:paraId="19C52E65">
      <w:pPr>
        <w:pStyle w:val="4"/>
        <w:ind w:left="772"/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2925445</wp:posOffset>
                </wp:positionH>
                <wp:positionV relativeFrom="paragraph">
                  <wp:posOffset>-195580</wp:posOffset>
                </wp:positionV>
                <wp:extent cx="2015490" cy="345440"/>
                <wp:effectExtent l="0" t="0" r="0" b="0"/>
                <wp:wrapNone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230.35pt;margin-top:-15.4pt;height:27.2pt;width:158.7pt;mso-position-horizontal-relative:page;z-index:251659264;mso-width-relative:page;mso-height-relative:page;" filled="f" stroked="t" coordsize="2015489,345440" o:gfxdata="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JkxkDYAAAACgEAAA8AAAAAAAAAAQAgAAAAIgAAAGRycy9kb3ducmV2&#10;LnhtbFBLAQIUABQAAAAIAIdO4kBO6uGENQIAABMFAAAOAAAAAAAAAAEAIAAAACcBAABkcnMvZTJv&#10;RG9jLnhtbFBLBQYAAAAABgAGAFkBAADOBQAAAAA=&#10;" path="m0,345440l2015489,345440,2015489,0,0,0,0,345440xe">
                <v:fill on="f" focussize="0,0"/>
                <v:stroke weight="1.49992125984252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2"/>
        </w:rPr>
        <w:t>глагол</w:t>
      </w:r>
    </w:p>
    <w:p w14:paraId="48D5E7C4">
      <w:pPr>
        <w:pStyle w:val="4"/>
      </w:pPr>
    </w:p>
    <w:p w14:paraId="56AD9503">
      <w:pPr>
        <w:pStyle w:val="4"/>
        <w:spacing w:before="239"/>
      </w:pPr>
    </w:p>
    <w:p w14:paraId="0CB155A4">
      <w:pPr>
        <w:pStyle w:val="4"/>
        <w:ind w:left="772"/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2965450</wp:posOffset>
                </wp:positionH>
                <wp:positionV relativeFrom="paragraph">
                  <wp:posOffset>-69215</wp:posOffset>
                </wp:positionV>
                <wp:extent cx="2015490" cy="345440"/>
                <wp:effectExtent l="0" t="0" r="0" b="0"/>
                <wp:wrapNone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233.5pt;margin-top:-5.45pt;height:27.2pt;width:158.7pt;mso-position-horizontal-relative:page;z-index:251659264;mso-width-relative:page;mso-height-relative:page;" filled="f" stroked="t" coordsize="2015489,345440" o:gfxdata="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zeq1WdsAAAAKAQAADwAAAAAAAAABACAAAAAiAAAAZHJz&#10;L2Rvd25yZXYueG1sUEsBAhQAFAAAAAgAh07iQIkn1+M6AgAAEwUAAA4AAAAAAAAAAQAgAAAAKgEA&#10;AGRycy9lMm9Eb2MueG1sUEsFBgAAAAAGAAYAWQEAANYFAAAAAA=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2"/>
        </w:rPr>
        <w:t>существительное</w:t>
      </w:r>
    </w:p>
    <w:p w14:paraId="105F2111">
      <w:pPr>
        <w:pStyle w:val="4"/>
      </w:pPr>
    </w:p>
    <w:p w14:paraId="1D2D6A98">
      <w:pPr>
        <w:pStyle w:val="4"/>
      </w:pPr>
    </w:p>
    <w:p w14:paraId="4EDD0167">
      <w:pPr>
        <w:pStyle w:val="4"/>
        <w:spacing w:before="54"/>
      </w:pPr>
    </w:p>
    <w:p w14:paraId="5571E6E6">
      <w:pPr>
        <w:pStyle w:val="6"/>
        <w:numPr>
          <w:ilvl w:val="0"/>
          <w:numId w:val="2"/>
        </w:numPr>
        <w:tabs>
          <w:tab w:val="left" w:pos="717"/>
        </w:tabs>
        <w:spacing w:before="0" w:after="0" w:line="276" w:lineRule="auto"/>
        <w:ind w:left="285" w:right="428" w:firstLine="69"/>
        <w:jc w:val="both"/>
        <w:rPr>
          <w:sz w:val="28"/>
        </w:rPr>
      </w:pPr>
      <w:r>
        <w:rPr>
          <w:sz w:val="28"/>
        </w:rPr>
        <w:t xml:space="preserve">Выберите из списка синонимы, которыми можно объяснить значение найденного вами слова из предложения № 1, запишите номера выбранных слов </w:t>
      </w:r>
      <w:r>
        <w:rPr>
          <w:b/>
          <w:sz w:val="28"/>
          <w:u w:val="single"/>
        </w:rPr>
        <w:t>без запятых в отдельное поле для ответов</w:t>
      </w:r>
      <w:r>
        <w:rPr>
          <w:sz w:val="28"/>
        </w:rPr>
        <w:t>:</w:t>
      </w:r>
    </w:p>
    <w:p w14:paraId="0A145579">
      <w:pPr>
        <w:pStyle w:val="6"/>
        <w:numPr>
          <w:ilvl w:val="1"/>
          <w:numId w:val="2"/>
        </w:numPr>
        <w:tabs>
          <w:tab w:val="left" w:pos="564"/>
        </w:tabs>
        <w:spacing w:before="1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жарить</w:t>
      </w:r>
    </w:p>
    <w:p w14:paraId="13690A38">
      <w:pPr>
        <w:pStyle w:val="6"/>
        <w:numPr>
          <w:ilvl w:val="1"/>
          <w:numId w:val="2"/>
        </w:numPr>
        <w:tabs>
          <w:tab w:val="left" w:pos="564"/>
        </w:tabs>
        <w:spacing w:before="47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врать</w:t>
      </w:r>
    </w:p>
    <w:p w14:paraId="5C98D555">
      <w:pPr>
        <w:pStyle w:val="6"/>
        <w:numPr>
          <w:ilvl w:val="1"/>
          <w:numId w:val="2"/>
        </w:numPr>
        <w:tabs>
          <w:tab w:val="left" w:pos="564"/>
        </w:tabs>
        <w:spacing w:before="50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скрести</w:t>
      </w:r>
    </w:p>
    <w:p w14:paraId="0E85BE23">
      <w:pPr>
        <w:pStyle w:val="6"/>
        <w:numPr>
          <w:ilvl w:val="1"/>
          <w:numId w:val="2"/>
        </w:numPr>
        <w:tabs>
          <w:tab w:val="left" w:pos="634"/>
        </w:tabs>
        <w:spacing w:before="48" w:after="0" w:line="240" w:lineRule="auto"/>
        <w:ind w:left="634" w:right="0" w:hanging="349"/>
        <w:jc w:val="left"/>
        <w:rPr>
          <w:sz w:val="28"/>
        </w:rPr>
      </w:pPr>
      <w:r>
        <w:rPr>
          <w:spacing w:val="-2"/>
          <w:sz w:val="28"/>
        </w:rPr>
        <w:t>бежать</w:t>
      </w:r>
    </w:p>
    <w:p w14:paraId="0CC1017E">
      <w:pPr>
        <w:pStyle w:val="6"/>
        <w:numPr>
          <w:ilvl w:val="1"/>
          <w:numId w:val="2"/>
        </w:numPr>
        <w:tabs>
          <w:tab w:val="left" w:pos="564"/>
        </w:tabs>
        <w:spacing w:before="48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царапать</w:t>
      </w:r>
    </w:p>
    <w:p w14:paraId="25E46B07">
      <w:pPr>
        <w:pStyle w:val="6"/>
        <w:numPr>
          <w:ilvl w:val="1"/>
          <w:numId w:val="2"/>
        </w:numPr>
        <w:tabs>
          <w:tab w:val="left" w:pos="564"/>
        </w:tabs>
        <w:spacing w:before="48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шпарить</w:t>
      </w:r>
    </w:p>
    <w:p w14:paraId="0FFB602C">
      <w:pPr>
        <w:pStyle w:val="6"/>
        <w:numPr>
          <w:ilvl w:val="1"/>
          <w:numId w:val="2"/>
        </w:numPr>
        <w:tabs>
          <w:tab w:val="left" w:pos="564"/>
        </w:tabs>
        <w:spacing w:before="50" w:after="0" w:line="240" w:lineRule="auto"/>
        <w:ind w:left="564" w:right="0" w:hanging="279"/>
        <w:jc w:val="left"/>
        <w:rPr>
          <w:sz w:val="28"/>
        </w:rPr>
      </w:pPr>
      <w:r>
        <w:rPr>
          <w:spacing w:val="-2"/>
          <w:sz w:val="28"/>
        </w:rPr>
        <w:t>говорить</w:t>
      </w:r>
    </w:p>
    <w:p w14:paraId="50CB7AAB">
      <w:pPr>
        <w:pStyle w:val="4"/>
        <w:rPr>
          <w:sz w:val="20"/>
        </w:rPr>
      </w:pPr>
    </w:p>
    <w:p w14:paraId="2ACEDB8C">
      <w:pPr>
        <w:pStyle w:val="4"/>
        <w:spacing w:before="15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2801620</wp:posOffset>
                </wp:positionH>
                <wp:positionV relativeFrom="paragraph">
                  <wp:posOffset>260985</wp:posOffset>
                </wp:positionV>
                <wp:extent cx="2015490" cy="34544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220.6pt;margin-top:20.55pt;height:27.2pt;width:158.7pt;mso-position-horizontal-relative:page;mso-wrap-distance-bottom:0pt;mso-wrap-distance-top:0pt;z-index:-251642880;mso-width-relative:page;mso-height-relative:page;" filled="f" stroked="t" coordsize="2015489,345440" o:gfxdata="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8L8Pz9kAAAAJAQAADwAAAAAAAAABACAAAAAiAAAAZHJzL2Rvd25y&#10;ZXYueG1sUEsBAhQAFAAAAAgAh07iQFfMRzw2AgAAEwUAAA4AAAAAAAAAAQAgAAAAKAEAAGRycy9l&#10;Mm9Eb2MueG1sUEsFBgAAAAAGAAYAWQEAANAFAAAAAA=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D7C5607">
      <w:pPr>
        <w:pStyle w:val="4"/>
        <w:spacing w:after="0"/>
        <w:rPr>
          <w:sz w:val="20"/>
        </w:rPr>
        <w:sectPr>
          <w:pgSz w:w="11910" w:h="16840"/>
          <w:pgMar w:top="1420" w:right="425" w:bottom="280" w:left="1417" w:header="720" w:footer="720" w:gutter="0"/>
          <w:cols w:space="720" w:num="1"/>
        </w:sectPr>
      </w:pPr>
    </w:p>
    <w:p w14:paraId="623C1F97">
      <w:pPr>
        <w:spacing w:before="67"/>
        <w:ind w:left="2073" w:right="2210" w:firstLine="0"/>
        <w:jc w:val="center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14:paraId="62CE9D04">
      <w:pPr>
        <w:pStyle w:val="4"/>
        <w:spacing w:before="97"/>
        <w:rPr>
          <w:b/>
        </w:rPr>
      </w:pPr>
    </w:p>
    <w:p w14:paraId="3D095661">
      <w:pPr>
        <w:spacing w:before="0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предложение.</w:t>
      </w:r>
    </w:p>
    <w:p w14:paraId="2EF08461">
      <w:pPr>
        <w:pStyle w:val="4"/>
        <w:spacing w:before="31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933450</wp:posOffset>
                </wp:positionH>
                <wp:positionV relativeFrom="paragraph">
                  <wp:posOffset>190500</wp:posOffset>
                </wp:positionV>
                <wp:extent cx="6220460" cy="1931670"/>
                <wp:effectExtent l="0" t="0" r="0" b="0"/>
                <wp:wrapTopAndBottom/>
                <wp:docPr id="8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0460" cy="193167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86F3313">
                            <w:pPr>
                              <w:pStyle w:val="4"/>
                              <w:spacing w:before="11"/>
                              <w:ind w:left="217" w:right="190" w:firstLine="707"/>
                              <w:jc w:val="both"/>
                            </w:pPr>
                            <w:r>
                              <w:t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а сбоку красивый золотой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парик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кронштейне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золотой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раме,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как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средневековых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городах: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у сапожника — сапог, у булочника — калач; рекламные золотящиеся калачи и крендели, впрочем, красовались перед булочными Санкт-Петербурга, объемные, наивные, напоминающие елочные игрушки. [Наталья Галкина. Вилла Рено // «Нева», 2003]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26" o:spt="202" type="#_x0000_t202" style="position:absolute;left:0pt;margin-left:73.5pt;margin-top:15pt;height:152.1pt;width:489.8pt;mso-position-horizontal-relative:page;mso-wrap-distance-bottom:0pt;mso-wrap-distance-top:0pt;z-index:-251641856;mso-width-relative:page;mso-height-relative:page;" filled="f" stroked="t" coordsize="21600,21600" o:gfxdata="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0Z2pHYAAAACwEA&#10;AA8AAAAAAAAAAQAgAAAAIgAAAGRycy9kb3ducmV2LnhtbFBLAQIUABQAAAAIAIdO4kCqDNHU4QEA&#10;ANkDAAAOAAAAAAAAAAEAIAAAACcBAABkcnMvZTJvRG9jLnhtbFBLBQYAAAAABgAGAFkBAAB6BQAA&#10;AAA=&#10;">
                <v:fill on="f" focussize="0,0"/>
                <v:stroke weight="1.5pt" color="#000000" joinstyle="round"/>
                <v:imagedata o:title=""/>
                <o:lock v:ext="edit" aspectratio="f"/>
                <v:textbox inset="0mm,0mm,0mm,0mm">
                  <w:txbxContent>
                    <w:p w14:paraId="686F3313">
                      <w:pPr>
                        <w:pStyle w:val="4"/>
                        <w:spacing w:before="11"/>
                        <w:ind w:left="217" w:right="190" w:firstLine="707"/>
                        <w:jc w:val="both"/>
                      </w:pPr>
                      <w:r>
                        <w:t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а сбоку красивый золотой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парик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кронштейне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золотой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раме,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как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средневековых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городах: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у сапожника — сапог, у булочника — калач; рекламные золотящиеся калачи и крендели, впрочем, красовались перед булочными Санкт-Петербурга, объемные, наивные, напоминающие елочные игрушки. [Наталья Галкина. Вилла Рено // «Нева», 2003]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E53443A">
      <w:pPr>
        <w:spacing w:before="162" w:line="240" w:lineRule="auto"/>
        <w:ind w:left="285" w:right="417" w:firstLine="707"/>
        <w:jc w:val="both"/>
        <w:rPr>
          <w:b/>
          <w:sz w:val="28"/>
        </w:rPr>
      </w:pPr>
      <w:r>
        <w:rPr>
          <w:sz w:val="28"/>
        </w:rPr>
        <w:t>В этом предложении есть слова, обозначающие изделия из теста. Запишите</w:t>
      </w:r>
      <w:r>
        <w:rPr>
          <w:spacing w:val="-17"/>
          <w:sz w:val="28"/>
        </w:rPr>
        <w:t xml:space="preserve"> </w:t>
      </w:r>
      <w:r>
        <w:rPr>
          <w:sz w:val="28"/>
        </w:rPr>
        <w:t>одно</w:t>
      </w:r>
      <w:r>
        <w:rPr>
          <w:spacing w:val="-16"/>
          <w:sz w:val="28"/>
        </w:rPr>
        <w:t xml:space="preserve"> </w:t>
      </w:r>
      <w:r>
        <w:rPr>
          <w:sz w:val="28"/>
        </w:rPr>
        <w:t>из</w:t>
      </w:r>
      <w:r>
        <w:rPr>
          <w:spacing w:val="-15"/>
          <w:sz w:val="28"/>
        </w:rPr>
        <w:t xml:space="preserve"> </w:t>
      </w:r>
      <w:r>
        <w:rPr>
          <w:sz w:val="28"/>
        </w:rPr>
        <w:t>слов</w:t>
      </w:r>
      <w:r>
        <w:rPr>
          <w:spacing w:val="-16"/>
          <w:sz w:val="28"/>
        </w:rPr>
        <w:t xml:space="preserve"> </w:t>
      </w:r>
      <w:r>
        <w:rPr>
          <w:sz w:val="28"/>
        </w:rPr>
        <w:t>(А</w:t>
      </w:r>
      <w:r>
        <w:rPr>
          <w:sz w:val="28"/>
          <w:u w:val="thick"/>
        </w:rPr>
        <w:t>)</w:t>
      </w:r>
      <w:r>
        <w:rPr>
          <w:spacing w:val="39"/>
          <w:sz w:val="28"/>
          <w:u w:val="thick"/>
        </w:rPr>
        <w:t xml:space="preserve"> </w:t>
      </w:r>
      <w:r>
        <w:rPr>
          <w:b/>
          <w:sz w:val="28"/>
          <w:u w:val="thick"/>
        </w:rPr>
        <w:t>в</w:t>
      </w:r>
      <w:r>
        <w:rPr>
          <w:b/>
          <w:spacing w:val="-15"/>
          <w:sz w:val="28"/>
          <w:u w:val="thick"/>
        </w:rPr>
        <w:t xml:space="preserve"> </w:t>
      </w:r>
      <w:r>
        <w:rPr>
          <w:b/>
          <w:sz w:val="28"/>
          <w:u w:val="thick"/>
        </w:rPr>
        <w:t>начальной</w:t>
      </w:r>
      <w:r>
        <w:rPr>
          <w:b/>
          <w:spacing w:val="-18"/>
          <w:sz w:val="28"/>
          <w:u w:val="thick"/>
        </w:rPr>
        <w:t xml:space="preserve"> </w:t>
      </w:r>
      <w:r>
        <w:rPr>
          <w:b/>
          <w:sz w:val="28"/>
          <w:u w:val="thick"/>
        </w:rPr>
        <w:t>форме</w:t>
      </w:r>
      <w:r>
        <w:rPr>
          <w:b/>
          <w:spacing w:val="-13"/>
          <w:sz w:val="28"/>
          <w:u w:val="thick"/>
        </w:rPr>
        <w:t xml:space="preserve"> </w:t>
      </w:r>
      <w:r>
        <w:rPr>
          <w:b/>
          <w:sz w:val="28"/>
          <w:u w:val="thick"/>
        </w:rPr>
        <w:t>в</w:t>
      </w:r>
      <w:r>
        <w:rPr>
          <w:b/>
          <w:spacing w:val="-18"/>
          <w:sz w:val="28"/>
          <w:u w:val="thick"/>
        </w:rPr>
        <w:t xml:space="preserve"> </w:t>
      </w:r>
      <w:r>
        <w:rPr>
          <w:b/>
          <w:sz w:val="28"/>
          <w:u w:val="thick"/>
        </w:rPr>
        <w:t>отдельное</w:t>
      </w:r>
      <w:r>
        <w:rPr>
          <w:b/>
          <w:spacing w:val="-14"/>
          <w:sz w:val="28"/>
          <w:u w:val="thick"/>
        </w:rPr>
        <w:t xml:space="preserve"> </w:t>
      </w:r>
      <w:r>
        <w:rPr>
          <w:b/>
          <w:sz w:val="28"/>
          <w:u w:val="thick"/>
        </w:rPr>
        <w:t>поле</w:t>
      </w:r>
      <w:r>
        <w:rPr>
          <w:b/>
          <w:spacing w:val="-17"/>
          <w:sz w:val="28"/>
          <w:u w:val="thick"/>
        </w:rPr>
        <w:t xml:space="preserve"> </w:t>
      </w:r>
      <w:r>
        <w:rPr>
          <w:b/>
          <w:sz w:val="28"/>
          <w:u w:val="thick"/>
        </w:rPr>
        <w:t>для</w:t>
      </w:r>
      <w:r>
        <w:rPr>
          <w:b/>
          <w:spacing w:val="-18"/>
          <w:sz w:val="28"/>
          <w:u w:val="thick"/>
        </w:rPr>
        <w:t xml:space="preserve"> </w:t>
      </w:r>
      <w:r>
        <w:rPr>
          <w:b/>
          <w:sz w:val="28"/>
          <w:u w:val="thick"/>
        </w:rPr>
        <w:t>ответа</w:t>
      </w:r>
      <w:r>
        <w:rPr>
          <w:sz w:val="28"/>
          <w:u w:val="thick"/>
        </w:rPr>
        <w:t>.</w:t>
      </w:r>
      <w:r>
        <w:rPr>
          <w:sz w:val="28"/>
        </w:rPr>
        <w:t xml:space="preserve"> Для этого определите для него исторически родственные слова с опорой на данные ниже значения. Запишите найденные слова </w:t>
      </w:r>
      <w:r>
        <w:rPr>
          <w:sz w:val="28"/>
          <w:u w:val="single"/>
        </w:rPr>
        <w:t>в начальной</w:t>
      </w:r>
      <w:r>
        <w:rPr>
          <w:sz w:val="28"/>
        </w:rPr>
        <w:t xml:space="preserve"> </w:t>
      </w:r>
      <w:r>
        <w:rPr>
          <w:sz w:val="28"/>
          <w:u w:val="single"/>
        </w:rPr>
        <w:t>форме</w:t>
      </w:r>
      <w:r>
        <w:rPr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в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отдельное поле для ответов.</w:t>
      </w:r>
    </w:p>
    <w:p w14:paraId="2F5F7C46">
      <w:pPr>
        <w:spacing w:before="281"/>
        <w:ind w:left="246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2811780</wp:posOffset>
                </wp:positionH>
                <wp:positionV relativeFrom="paragraph">
                  <wp:posOffset>176530</wp:posOffset>
                </wp:positionV>
                <wp:extent cx="2015490" cy="345440"/>
                <wp:effectExtent l="0" t="0" r="0" b="0"/>
                <wp:wrapNone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221.4pt;margin-top:13.9pt;height:27.2pt;width:158.7pt;mso-position-horizontal-relative:page;z-index:251660288;mso-width-relative:page;mso-height-relative:page;" filled="f" stroked="t" coordsize="2015489,345440" o:gfxdata="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IpIBnZAAAACQEAAA8AAAAAAAAAAQAgAAAAIgAAAGRycy9k&#10;b3ducmV2LnhtbFBLAQIUABQAAAAIAIdO4kAuGGe0OgIAABMFAAAOAAAAAAAAAAEAIAAAACgBAABk&#10;cnMvZTJvRG9jLnhtbFBLBQYAAAAABgAGAFkBAADUBQAAAAA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А</w:t>
      </w:r>
    </w:p>
    <w:p w14:paraId="51F7D074">
      <w:pPr>
        <w:pStyle w:val="6"/>
        <w:numPr>
          <w:ilvl w:val="0"/>
          <w:numId w:val="4"/>
        </w:numPr>
        <w:tabs>
          <w:tab w:val="left" w:pos="666"/>
        </w:tabs>
        <w:spacing w:before="281" w:after="0" w:line="276" w:lineRule="auto"/>
        <w:ind w:left="285" w:right="429" w:firstLine="0"/>
        <w:jc w:val="left"/>
        <w:rPr>
          <w:sz w:val="28"/>
        </w:rPr>
      </w:pPr>
      <w:r>
        <w:rPr>
          <w:sz w:val="28"/>
        </w:rPr>
        <w:t>Изгородь вокруг деревни или у края деревни; вообще край деревни, села, города – 7 букв.</w:t>
      </w:r>
    </w:p>
    <w:p w14:paraId="63187676">
      <w:pPr>
        <w:pStyle w:val="4"/>
        <w:spacing w:before="5"/>
        <w:rPr>
          <w:sz w:val="9"/>
        </w:rPr>
      </w:pPr>
      <w:r>
        <w:rPr>
          <w:sz w:val="9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2886710</wp:posOffset>
                </wp:positionH>
                <wp:positionV relativeFrom="paragraph">
                  <wp:posOffset>83820</wp:posOffset>
                </wp:positionV>
                <wp:extent cx="2015490" cy="345440"/>
                <wp:effectExtent l="0" t="0" r="0" b="0"/>
                <wp:wrapTopAndBottom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o:spt="100" style="position:absolute;left:0pt;margin-left:227.3pt;margin-top:6.6pt;height:27.2pt;width:158.7pt;mso-position-horizontal-relative:page;mso-wrap-distance-bottom:0pt;mso-wrap-distance-top:0pt;z-index:-251640832;mso-width-relative:page;mso-height-relative:page;" filled="f" stroked="t" coordsize="2015489,345440" o:gfxdata="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KpdtYdgAAAAJAQAADwAAAAAAAAABACAAAAAiAAAAZHJzL2Rv&#10;d25yZXYueG1sUEsBAhQAFAAAAAgAh07iQE5wozE6AgAAFQUAAA4AAAAAAAAAAQAgAAAAJwEAAGRy&#10;cy9lMm9Eb2MueG1sUEsFBgAAAAAGAAYAWQEAANMFAAAAAA=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6C1A9BC">
      <w:pPr>
        <w:pStyle w:val="6"/>
        <w:numPr>
          <w:ilvl w:val="0"/>
          <w:numId w:val="4"/>
        </w:numPr>
        <w:tabs>
          <w:tab w:val="left" w:pos="495"/>
        </w:tabs>
        <w:spacing w:before="48" w:after="0" w:line="276" w:lineRule="auto"/>
        <w:ind w:left="285" w:right="426" w:firstLine="0"/>
        <w:jc w:val="left"/>
        <w:rPr>
          <w:sz w:val="28"/>
        </w:rPr>
      </w:pPr>
      <w:r>
        <w:rPr>
          <w:sz w:val="28"/>
        </w:rPr>
        <w:t>Круг,</w:t>
      </w:r>
      <w:r>
        <w:rPr>
          <w:spacing w:val="-9"/>
          <w:sz w:val="28"/>
        </w:rPr>
        <w:t xml:space="preserve"> </w:t>
      </w:r>
      <w:r>
        <w:rPr>
          <w:sz w:val="28"/>
        </w:rPr>
        <w:t>вращающийся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оси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служащий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приведения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повозки или механизма – 6 букв.</w:t>
      </w:r>
    </w:p>
    <w:p w14:paraId="47935BBD">
      <w:pPr>
        <w:pStyle w:val="4"/>
        <w:spacing w:before="3"/>
        <w:rPr>
          <w:sz w:val="8"/>
        </w:rPr>
      </w:pPr>
      <w:r>
        <w:rPr>
          <w:sz w:val="8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2929255</wp:posOffset>
                </wp:positionH>
                <wp:positionV relativeFrom="paragraph">
                  <wp:posOffset>75565</wp:posOffset>
                </wp:positionV>
                <wp:extent cx="2015490" cy="34544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o:spt="100" style="position:absolute;left:0pt;margin-left:230.65pt;margin-top:5.95pt;height:27.2pt;width:158.7pt;mso-position-horizontal-relative:page;mso-wrap-distance-bottom:0pt;mso-wrap-distance-top:0pt;z-index:-251640832;mso-width-relative:page;mso-height-relative:page;" filled="f" stroked="t" coordsize="2015489,345440" o:gfxdata="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1hz2rZAAAACQEAAA8AAAAAAAAAAQAgAAAAIgAAAGRycy9k&#10;b3ducmV2LnhtbFBLAQIUABQAAAAIAIdO4kDJGjLOOgIAABUFAAAOAAAAAAAAAAEAIAAAACgBAABk&#10;cnMvZTJvRG9jLnhtbFBLBQYAAAAABgAGAFkBAADUBQAAAAA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7781416">
      <w:pPr>
        <w:pStyle w:val="4"/>
        <w:spacing w:before="110"/>
      </w:pPr>
    </w:p>
    <w:p w14:paraId="3F3F067B">
      <w:pPr>
        <w:pStyle w:val="6"/>
        <w:numPr>
          <w:ilvl w:val="0"/>
          <w:numId w:val="4"/>
        </w:numPr>
        <w:tabs>
          <w:tab w:val="left" w:pos="494"/>
        </w:tabs>
        <w:spacing w:before="0" w:after="0" w:line="276" w:lineRule="auto"/>
        <w:ind w:left="285" w:right="1089" w:firstLine="0"/>
        <w:jc w:val="left"/>
        <w:rPr>
          <w:sz w:val="28"/>
        </w:rPr>
      </w:pPr>
      <w:r>
        <w:rPr>
          <w:sz w:val="28"/>
        </w:rPr>
        <w:t>Предмет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обода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металла,</w:t>
      </w:r>
      <w:r>
        <w:rPr>
          <w:spacing w:val="-3"/>
          <w:sz w:val="28"/>
        </w:rPr>
        <w:t xml:space="preserve"> </w:t>
      </w:r>
      <w:r>
        <w:rPr>
          <w:sz w:val="28"/>
        </w:rPr>
        <w:t>дерева,</w:t>
      </w:r>
      <w:r>
        <w:rPr>
          <w:spacing w:val="-6"/>
          <w:sz w:val="28"/>
        </w:rPr>
        <w:t xml:space="preserve"> </w:t>
      </w:r>
      <w:r>
        <w:rPr>
          <w:sz w:val="28"/>
        </w:rPr>
        <w:t>кости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</w:t>
      </w:r>
      <w:r>
        <w:rPr>
          <w:spacing w:val="-3"/>
          <w:sz w:val="28"/>
        </w:rPr>
        <w:t xml:space="preserve"> </w:t>
      </w:r>
      <w:r>
        <w:rPr>
          <w:sz w:val="28"/>
        </w:rPr>
        <w:t>п. – 6 букв.</w:t>
      </w:r>
    </w:p>
    <w:p w14:paraId="499CE36D">
      <w:pPr>
        <w:pStyle w:val="4"/>
        <w:spacing w:before="5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2982595</wp:posOffset>
                </wp:positionH>
                <wp:positionV relativeFrom="paragraph">
                  <wp:posOffset>198755</wp:posOffset>
                </wp:positionV>
                <wp:extent cx="2015490" cy="34544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234.85pt;margin-top:15.65pt;height:27.2pt;width:158.7pt;mso-position-horizontal-relative:page;mso-wrap-distance-bottom:0pt;mso-wrap-distance-top:0pt;z-index:-251639808;mso-width-relative:page;mso-height-relative:page;" filled="f" stroked="t" coordsize="2015489,345440" o:gfxdata="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Z9JLj2gAAAAkBAAAPAAAAAAAAAAEAIAAAACIAAABkcnMvZG93&#10;bnJldi54bWxQSwECFAAUAAAACACHTuJAMspbvjcCAAAVBQAADgAAAAAAAAABACAAAAApAQAAZHJz&#10;L2Uyb0RvYy54bWxQSwUGAAAAAAYABgBZAQAA0gUAAAAA&#10;" path="m0,345439l2015490,345439,2015490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76F0E6F">
      <w:pPr>
        <w:pStyle w:val="6"/>
        <w:numPr>
          <w:ilvl w:val="0"/>
          <w:numId w:val="4"/>
        </w:numPr>
        <w:tabs>
          <w:tab w:val="left" w:pos="564"/>
        </w:tabs>
        <w:spacing w:before="69" w:after="0" w:line="240" w:lineRule="auto"/>
        <w:ind w:left="285" w:right="729" w:firstLine="69"/>
        <w:jc w:val="left"/>
        <w:rPr>
          <w:sz w:val="28"/>
        </w:rPr>
      </w:pPr>
      <w:r>
        <w:rPr>
          <w:sz w:val="28"/>
        </w:rPr>
        <w:t>Старинный</w:t>
      </w:r>
      <w:r>
        <w:rPr>
          <w:spacing w:val="-4"/>
          <w:sz w:val="28"/>
        </w:rPr>
        <w:t xml:space="preserve"> </w:t>
      </w:r>
      <w:r>
        <w:rPr>
          <w:sz w:val="28"/>
        </w:rPr>
        <w:t>воинский</w:t>
      </w:r>
      <w:r>
        <w:rPr>
          <w:spacing w:val="-6"/>
          <w:sz w:val="28"/>
        </w:rPr>
        <w:t xml:space="preserve"> </w:t>
      </w:r>
      <w:r>
        <w:rPr>
          <w:sz w:val="28"/>
        </w:rPr>
        <w:t>доспех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виде</w:t>
      </w:r>
      <w:r>
        <w:rPr>
          <w:spacing w:val="-2"/>
          <w:sz w:val="28"/>
        </w:rPr>
        <w:t xml:space="preserve"> </w:t>
      </w:r>
      <w:r>
        <w:rPr>
          <w:sz w:val="28"/>
        </w:rPr>
        <w:t>рубашки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колец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8 </w:t>
      </w:r>
      <w:r>
        <w:rPr>
          <w:spacing w:val="-2"/>
          <w:sz w:val="28"/>
        </w:rPr>
        <w:t>букв.</w:t>
      </w:r>
    </w:p>
    <w:p w14:paraId="50F6C154">
      <w:pPr>
        <w:pStyle w:val="4"/>
        <w:spacing w:before="6"/>
        <w:rPr>
          <w:sz w:val="3"/>
        </w:rPr>
      </w:pPr>
      <w:r>
        <w:rPr>
          <w:sz w:val="3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3073400</wp:posOffset>
                </wp:positionH>
                <wp:positionV relativeFrom="paragraph">
                  <wp:posOffset>41275</wp:posOffset>
                </wp:positionV>
                <wp:extent cx="2015490" cy="345440"/>
                <wp:effectExtent l="0" t="0" r="0" b="0"/>
                <wp:wrapTopAndBottom/>
                <wp:docPr id="1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o:spt="100" style="position:absolute;left:0pt;margin-left:242pt;margin-top:3.25pt;height:27.2pt;width:158.7pt;mso-position-horizontal-relative:page;mso-wrap-distance-bottom:0pt;mso-wrap-distance-top:0pt;z-index:-251639808;mso-width-relative:page;mso-height-relative:page;" filled="f" stroked="t" coordsize="2015489,345440" o:gfxdata="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nzKhHYAAAACAEAAA8AAAAAAAAAAQAgAAAAIgAAAGRycy9k&#10;b3ducmV2LnhtbFBLAQIUABQAAAAIAIdO4kCGyWHqOwIAABUFAAAOAAAAAAAAAAEAIAAAACcBAABk&#10;cnMvZTJvRG9jLnhtbFBLBQYAAAAABgAGAFkBAADUBQAAAAA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9DC6A2C">
      <w:pPr>
        <w:pStyle w:val="4"/>
        <w:spacing w:after="0"/>
        <w:rPr>
          <w:sz w:val="3"/>
        </w:rPr>
        <w:sectPr>
          <w:pgSz w:w="11910" w:h="16840"/>
          <w:pgMar w:top="1420" w:right="425" w:bottom="280" w:left="1417" w:header="720" w:footer="720" w:gutter="0"/>
          <w:cols w:space="720" w:num="1"/>
        </w:sectPr>
      </w:pPr>
    </w:p>
    <w:p w14:paraId="50FF4019">
      <w:pPr>
        <w:pStyle w:val="6"/>
        <w:numPr>
          <w:ilvl w:val="0"/>
          <w:numId w:val="4"/>
        </w:numPr>
        <w:tabs>
          <w:tab w:val="left" w:pos="564"/>
        </w:tabs>
        <w:spacing w:before="74" w:after="0" w:line="240" w:lineRule="auto"/>
        <w:ind w:left="564" w:right="0" w:hanging="279"/>
        <w:jc w:val="left"/>
        <w:rPr>
          <w:sz w:val="28"/>
        </w:rPr>
      </w:pPr>
      <w:r>
        <w:rPr>
          <w:sz w:val="28"/>
        </w:rPr>
        <w:t>Канавка,</w:t>
      </w:r>
      <w:r>
        <w:rPr>
          <w:spacing w:val="-3"/>
          <w:sz w:val="28"/>
        </w:rPr>
        <w:t xml:space="preserve"> </w:t>
      </w:r>
      <w:r>
        <w:rPr>
          <w:sz w:val="28"/>
        </w:rPr>
        <w:t>углубление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колёс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дороге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букв.</w:t>
      </w:r>
    </w:p>
    <w:p w14:paraId="3938ED7A">
      <w:pPr>
        <w:pStyle w:val="4"/>
        <w:spacing w:before="10"/>
        <w:rPr>
          <w:sz w:val="10"/>
        </w:rPr>
      </w:pPr>
      <w:r>
        <w:rPr>
          <w:sz w:val="1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2719070</wp:posOffset>
                </wp:positionH>
                <wp:positionV relativeFrom="paragraph">
                  <wp:posOffset>94615</wp:posOffset>
                </wp:positionV>
                <wp:extent cx="2015490" cy="345440"/>
                <wp:effectExtent l="0" t="0" r="0" b="0"/>
                <wp:wrapTopAndBottom/>
                <wp:docPr id="14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90" y="345440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4" o:spid="_x0000_s1026" o:spt="100" style="position:absolute;left:0pt;margin-left:214.1pt;margin-top:7.45pt;height:27.2pt;width:158.7pt;mso-position-horizontal-relative:page;mso-wrap-distance-bottom:0pt;mso-wrap-distance-top:0pt;z-index:-251638784;mso-width-relative:page;mso-height-relative:page;" filled="f" stroked="t" coordsize="2015489,345440" o:gfxdata="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Oi1iNkAAAAJAQAADwAAAAAAAAABACAAAAAiAAAAZHJzL2Rvd25yZXYu&#10;eG1sUEsBAhQAFAAAAAgAh07iQIg0BZAzAgAAFQUAAA4AAAAAAAAAAQAgAAAAKAEAAGRycy9lMm9E&#10;b2MueG1sUEsFBgAAAAAGAAYAWQEAAM0FAAAAAA==&#10;" path="m0,345440l2015490,345440,2015490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E0D54D0">
      <w:pPr>
        <w:pStyle w:val="4"/>
        <w:spacing w:before="131"/>
      </w:pPr>
    </w:p>
    <w:p w14:paraId="4600CB42">
      <w:pPr>
        <w:pStyle w:val="6"/>
        <w:numPr>
          <w:ilvl w:val="0"/>
          <w:numId w:val="4"/>
        </w:numPr>
        <w:tabs>
          <w:tab w:val="left" w:pos="494"/>
        </w:tabs>
        <w:spacing w:before="0" w:after="0" w:line="240" w:lineRule="auto"/>
        <w:ind w:left="494" w:right="0" w:hanging="209"/>
        <w:jc w:val="left"/>
        <w:rPr>
          <w:sz w:val="28"/>
        </w:rPr>
      </w:pP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z w:val="28"/>
        </w:rPr>
        <w:t>головного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убора,</w:t>
      </w:r>
      <w:r>
        <w:rPr>
          <w:spacing w:val="-7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-9"/>
          <w:sz w:val="28"/>
        </w:rPr>
        <w:t xml:space="preserve"> </w:t>
      </w:r>
      <w:r>
        <w:rPr>
          <w:sz w:val="28"/>
        </w:rPr>
        <w:t>облегающая</w:t>
      </w:r>
      <w:r>
        <w:rPr>
          <w:spacing w:val="-6"/>
          <w:sz w:val="28"/>
        </w:rPr>
        <w:t xml:space="preserve"> </w:t>
      </w:r>
      <w:r>
        <w:rPr>
          <w:sz w:val="28"/>
        </w:rPr>
        <w:t>голову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6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букв.</w:t>
      </w:r>
    </w:p>
    <w:p w14:paraId="4959AD4A">
      <w:pPr>
        <w:pStyle w:val="4"/>
        <w:spacing w:before="7"/>
        <w:rPr>
          <w:sz w:val="15"/>
        </w:rPr>
      </w:pPr>
      <w:r>
        <w:rPr>
          <w:sz w:val="15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2769235</wp:posOffset>
                </wp:positionH>
                <wp:positionV relativeFrom="paragraph">
                  <wp:posOffset>129540</wp:posOffset>
                </wp:positionV>
                <wp:extent cx="2015490" cy="34544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218.05pt;margin-top:10.2pt;height:27.2pt;width:158.7pt;mso-position-horizontal-relative:page;mso-wrap-distance-bottom:0pt;mso-wrap-distance-top:0pt;z-index:-251637760;mso-width-relative:page;mso-height-relative:page;" filled="f" stroked="t" coordsize="2015489,345440" o:gfxdata="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nhgcQtkAAAAJAQAADwAAAAAAAAABACAAAAAiAAAAZHJzL2Rvd25y&#10;ZXYueG1sUEsBAhQAFAAAAAgAh07iQDw3P8Q2AgAAFQUAAA4AAAAAAAAAAQAgAAAAKAEAAGRycy9l&#10;Mm9Eb2MueG1sUEsFBgAAAAAGAAYAWQEAANAFAAAAAA=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821D58D">
      <w:pPr>
        <w:pStyle w:val="4"/>
        <w:spacing w:before="26"/>
      </w:pPr>
    </w:p>
    <w:p w14:paraId="53188DA6">
      <w:pPr>
        <w:spacing w:before="0"/>
        <w:ind w:left="0" w:right="134" w:firstLine="0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–7</w:t>
      </w:r>
    </w:p>
    <w:p w14:paraId="40671087">
      <w:pPr>
        <w:pStyle w:val="4"/>
        <w:spacing w:before="247" w:line="276" w:lineRule="auto"/>
        <w:ind w:left="285" w:right="419" w:firstLine="352"/>
        <w:jc w:val="both"/>
      </w:pPr>
      <w:r>
        <w:t>В таблице ниже приведены корпусные</w:t>
      </w:r>
      <w:r>
        <w:rPr>
          <w:vertAlign w:val="superscript"/>
        </w:rPr>
        <w:t>1</w:t>
      </w:r>
      <w:r>
        <w:rPr>
          <w:vertAlign w:val="baseline"/>
        </w:rPr>
        <w:t xml:space="preserve"> данные о сочетаемости прилагательных, образованных от существительных </w:t>
      </w:r>
      <w:r>
        <w:rPr>
          <w:b/>
          <w:i/>
          <w:vertAlign w:val="baseline"/>
        </w:rPr>
        <w:t xml:space="preserve">абрикос, апельсин, рябина </w:t>
      </w:r>
      <w:r>
        <w:rPr>
          <w:vertAlign w:val="baseline"/>
        </w:rPr>
        <w:t>(в таблице эти существительные обозначены буквами А, Б, В, их порядок может быть другим). От этих существительных прилагательные могут быть образованы с помощью суффиксов Х и Y.</w:t>
      </w:r>
    </w:p>
    <w:p w14:paraId="7FF2BA32">
      <w:pPr>
        <w:pStyle w:val="4"/>
        <w:spacing w:before="3"/>
        <w:rPr>
          <w:sz w:val="17"/>
        </w:rPr>
      </w:pPr>
    </w:p>
    <w:tbl>
      <w:tblPr>
        <w:tblStyle w:val="3"/>
        <w:tblW w:w="0" w:type="auto"/>
        <w:tblInd w:w="2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0"/>
        <w:gridCol w:w="2871"/>
        <w:gridCol w:w="1013"/>
        <w:gridCol w:w="1537"/>
        <w:gridCol w:w="1568"/>
      </w:tblGrid>
      <w:tr w14:paraId="2681D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231" w:type="dxa"/>
            <w:gridSpan w:val="2"/>
          </w:tcPr>
          <w:p w14:paraId="3E74E9BE">
            <w:pPr>
              <w:pStyle w:val="7"/>
              <w:spacing w:before="2" w:line="240" w:lineRule="auto"/>
              <w:ind w:left="712"/>
              <w:jc w:val="left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4118" w:type="dxa"/>
            <w:gridSpan w:val="3"/>
          </w:tcPr>
          <w:p w14:paraId="487B24F1">
            <w:pPr>
              <w:pStyle w:val="7"/>
              <w:spacing w:line="322" w:lineRule="exact"/>
              <w:ind w:left="311" w:right="305"/>
              <w:rPr>
                <w:sz w:val="28"/>
              </w:rPr>
            </w:pPr>
            <w:r>
              <w:rPr>
                <w:sz w:val="28"/>
              </w:rPr>
              <w:t>Сколько раз прилагательное встретилось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приведёнными </w:t>
            </w:r>
            <w:r>
              <w:rPr>
                <w:spacing w:val="-2"/>
                <w:sz w:val="28"/>
              </w:rPr>
              <w:t>существительными</w:t>
            </w:r>
          </w:p>
        </w:tc>
      </w:tr>
      <w:tr w14:paraId="0139F6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2360" w:type="dxa"/>
          </w:tcPr>
          <w:p w14:paraId="78D9DF78">
            <w:pPr>
              <w:pStyle w:val="7"/>
              <w:spacing w:line="240" w:lineRule="auto"/>
              <w:ind w:left="506" w:right="498" w:firstLine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Слово, от </w:t>
            </w:r>
            <w:r>
              <w:rPr>
                <w:spacing w:val="-2"/>
                <w:sz w:val="28"/>
              </w:rPr>
              <w:t>которого образовано</w:t>
            </w:r>
          </w:p>
          <w:p w14:paraId="6F3C45F5">
            <w:pPr>
              <w:pStyle w:val="7"/>
              <w:spacing w:before="1"/>
              <w:ind w:left="24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2871" w:type="dxa"/>
          </w:tcPr>
          <w:p w14:paraId="7A40A4AB">
            <w:pPr>
              <w:pStyle w:val="7"/>
              <w:spacing w:line="240" w:lineRule="auto"/>
              <w:ind w:left="8"/>
              <w:rPr>
                <w:sz w:val="28"/>
              </w:rPr>
            </w:pPr>
            <w:r>
              <w:rPr>
                <w:sz w:val="28"/>
              </w:rPr>
              <w:t>Суффикс,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которого образовано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1013" w:type="dxa"/>
          </w:tcPr>
          <w:p w14:paraId="588999C6">
            <w:pPr>
              <w:pStyle w:val="7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…сок</w:t>
            </w:r>
          </w:p>
        </w:tc>
        <w:tc>
          <w:tcPr>
            <w:tcW w:w="1537" w:type="dxa"/>
          </w:tcPr>
          <w:p w14:paraId="67030A89">
            <w:pPr>
              <w:pStyle w:val="7"/>
              <w:spacing w:line="240" w:lineRule="auto"/>
              <w:ind w:right="60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…цвет</w:t>
            </w:r>
          </w:p>
        </w:tc>
        <w:tc>
          <w:tcPr>
            <w:tcW w:w="1568" w:type="dxa"/>
          </w:tcPr>
          <w:p w14:paraId="5161A669">
            <w:pPr>
              <w:pStyle w:val="7"/>
              <w:spacing w:line="240" w:lineRule="auto"/>
              <w:ind w:left="10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…аромат</w:t>
            </w:r>
          </w:p>
        </w:tc>
      </w:tr>
      <w:tr w14:paraId="647B5B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60" w:type="dxa"/>
          </w:tcPr>
          <w:p w14:paraId="35EAA063">
            <w:pPr>
              <w:pStyle w:val="7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871" w:type="dxa"/>
          </w:tcPr>
          <w:p w14:paraId="250C84E3">
            <w:pPr>
              <w:pStyle w:val="7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 w14:paraId="5C60EDF8">
            <w:pPr>
              <w:pStyle w:val="7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37" w:type="dxa"/>
          </w:tcPr>
          <w:p w14:paraId="30F40480">
            <w:pPr>
              <w:pStyle w:val="7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 w14:paraId="5909699F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14:paraId="16CF4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60" w:type="dxa"/>
          </w:tcPr>
          <w:p w14:paraId="6A2D5757">
            <w:pPr>
              <w:pStyle w:val="7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871" w:type="dxa"/>
          </w:tcPr>
          <w:p w14:paraId="5C310F49">
            <w:pPr>
              <w:pStyle w:val="7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 w14:paraId="4709B24D">
            <w:pPr>
              <w:pStyle w:val="7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37" w:type="dxa"/>
          </w:tcPr>
          <w:p w14:paraId="0DA66FEB">
            <w:pPr>
              <w:pStyle w:val="7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 w14:paraId="2DA28126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14:paraId="26923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2360" w:type="dxa"/>
          </w:tcPr>
          <w:p w14:paraId="55CF6525">
            <w:pPr>
              <w:pStyle w:val="7"/>
              <w:spacing w:before="2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871" w:type="dxa"/>
          </w:tcPr>
          <w:p w14:paraId="5B0767BF">
            <w:pPr>
              <w:pStyle w:val="7"/>
              <w:spacing w:before="2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 w14:paraId="4E4F32AE">
            <w:pPr>
              <w:pStyle w:val="7"/>
              <w:spacing w:before="2"/>
              <w:ind w:left="29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255</w:t>
            </w:r>
          </w:p>
        </w:tc>
        <w:tc>
          <w:tcPr>
            <w:tcW w:w="1537" w:type="dxa"/>
          </w:tcPr>
          <w:p w14:paraId="4B01FAD0">
            <w:pPr>
              <w:pStyle w:val="7"/>
              <w:spacing w:before="2"/>
              <w:ind w:right="6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568" w:type="dxa"/>
          </w:tcPr>
          <w:p w14:paraId="1122A52D">
            <w:pPr>
              <w:pStyle w:val="7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14:paraId="5E13F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60" w:type="dxa"/>
          </w:tcPr>
          <w:p w14:paraId="79FF20F0">
            <w:pPr>
              <w:pStyle w:val="7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871" w:type="dxa"/>
          </w:tcPr>
          <w:p w14:paraId="3E0EFDA4">
            <w:pPr>
              <w:pStyle w:val="7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 w14:paraId="4D4770BE">
            <w:pPr>
              <w:pStyle w:val="7"/>
              <w:ind w:left="9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537" w:type="dxa"/>
          </w:tcPr>
          <w:p w14:paraId="389C22BF">
            <w:pPr>
              <w:pStyle w:val="7"/>
              <w:ind w:right="6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568" w:type="dxa"/>
          </w:tcPr>
          <w:p w14:paraId="616683B0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14:paraId="3E6D5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60" w:type="dxa"/>
          </w:tcPr>
          <w:p w14:paraId="362AC4F9">
            <w:pPr>
              <w:pStyle w:val="7"/>
              <w:ind w:left="9" w:right="3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871" w:type="dxa"/>
          </w:tcPr>
          <w:p w14:paraId="69AE096F">
            <w:pPr>
              <w:pStyle w:val="7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 w14:paraId="137D2ADF">
            <w:pPr>
              <w:pStyle w:val="7"/>
              <w:ind w:left="9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537" w:type="dxa"/>
          </w:tcPr>
          <w:p w14:paraId="32B52933">
            <w:pPr>
              <w:pStyle w:val="7"/>
              <w:ind w:right="6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1568" w:type="dxa"/>
          </w:tcPr>
          <w:p w14:paraId="24BB6DA0">
            <w:pPr>
              <w:pStyle w:val="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14:paraId="0E7785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2360" w:type="dxa"/>
          </w:tcPr>
          <w:p w14:paraId="5D39D70B">
            <w:pPr>
              <w:pStyle w:val="7"/>
              <w:spacing w:before="2"/>
              <w:ind w:left="9" w:right="3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871" w:type="dxa"/>
          </w:tcPr>
          <w:p w14:paraId="73582ADF">
            <w:pPr>
              <w:pStyle w:val="7"/>
              <w:spacing w:before="2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 w14:paraId="1B6C8EFC">
            <w:pPr>
              <w:pStyle w:val="7"/>
              <w:spacing w:before="2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37" w:type="dxa"/>
          </w:tcPr>
          <w:p w14:paraId="11AE5231">
            <w:pPr>
              <w:pStyle w:val="7"/>
              <w:spacing w:before="2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 w14:paraId="58D9D358">
            <w:pPr>
              <w:pStyle w:val="7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</w:tbl>
    <w:p w14:paraId="0CCC4FA8">
      <w:pPr>
        <w:pStyle w:val="6"/>
        <w:numPr>
          <w:ilvl w:val="0"/>
          <w:numId w:val="5"/>
        </w:numPr>
        <w:tabs>
          <w:tab w:val="left" w:pos="496"/>
        </w:tabs>
        <w:spacing w:before="3" w:after="0" w:line="278" w:lineRule="auto"/>
        <w:ind w:left="285" w:right="418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4533265</wp:posOffset>
                </wp:positionH>
                <wp:positionV relativeFrom="paragraph">
                  <wp:posOffset>500380</wp:posOffset>
                </wp:positionV>
                <wp:extent cx="2015490" cy="345440"/>
                <wp:effectExtent l="0" t="0" r="0" b="0"/>
                <wp:wrapNone/>
                <wp:docPr id="1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6" o:spid="_x0000_s1026" o:spt="100" style="position:absolute;left:0pt;margin-left:356.95pt;margin-top:39.4pt;height:27.2pt;width:158.7pt;mso-position-horizontal-relative:page;z-index:251662336;mso-width-relative:page;mso-height-relative:page;" filled="f" stroked="t" coordsize="2015489,345440" o:gfxdata="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ruCn32QAAAAsBAAAPAAAAAAAAAAEAIAAAACIAAABkcnMv&#10;ZG93bnJldi54bWxQSwECFAAUAAAACACHTuJAnwVXXTsCAAAVBQAADgAAAAAAAAABACAAAAAoAQAA&#10;ZHJzL2Uyb0RvYy54bWxQSwUGAAAAAAYABgBZAQAA1QUAAAAA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1765935</wp:posOffset>
                </wp:positionH>
                <wp:positionV relativeFrom="paragraph">
                  <wp:posOffset>500380</wp:posOffset>
                </wp:positionV>
                <wp:extent cx="2015490" cy="345440"/>
                <wp:effectExtent l="0" t="0" r="0" b="0"/>
                <wp:wrapNone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139.05pt;margin-top:39.4pt;height:27.2pt;width:158.7pt;mso-position-horizontal-relative:page;z-index:-251648000;mso-width-relative:page;mso-height-relative:page;" filled="f" stroked="t" coordsize="2015489,345440" o:gfxdata="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pW4y3doAAAAKAQAADwAAAAAAAAABACAAAAAiAAAAZHJz&#10;L2Rvd25yZXYueG1sUEsBAhQAFAAAAAgAh07iQBhvxqI7AgAAFQUAAA4AAAAAAAAAAQAgAAAAKQEA&#10;AGRycy9lMm9Eb2MueG1sUEsFBgAAAAAGAAYAWQEAANYFAAAAAA=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z w:val="28"/>
        </w:rPr>
        <w:t>Соотнесите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</w:t>
      </w:r>
      <w:r>
        <w:rPr>
          <w:spacing w:val="40"/>
          <w:sz w:val="28"/>
        </w:rPr>
        <w:t xml:space="preserve"> </w:t>
      </w:r>
      <w:r>
        <w:rPr>
          <w:b/>
          <w:i/>
          <w:sz w:val="28"/>
        </w:rPr>
        <w:t>абрикос,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апельсин,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рябина</w:t>
      </w:r>
      <w:r>
        <w:rPr>
          <w:b/>
          <w:i/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буквами</w:t>
      </w:r>
      <w:r>
        <w:rPr>
          <w:spacing w:val="40"/>
          <w:sz w:val="28"/>
        </w:rPr>
        <w:t xml:space="preserve"> </w:t>
      </w:r>
      <w:r>
        <w:rPr>
          <w:sz w:val="28"/>
        </w:rPr>
        <w:t>А–В.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>Запишите ответ в отдельное поле.</w:t>
      </w:r>
    </w:p>
    <w:p w14:paraId="35603F34">
      <w:pPr>
        <w:tabs>
          <w:tab w:val="left" w:pos="4227"/>
        </w:tabs>
        <w:spacing w:before="196"/>
        <w:ind w:left="0" w:right="3639" w:firstLine="0"/>
        <w:jc w:val="center"/>
        <w:rPr>
          <w:b/>
          <w:sz w:val="28"/>
        </w:rPr>
      </w:pPr>
      <w:r>
        <w:rPr>
          <w:b/>
          <w:spacing w:val="-10"/>
          <w:sz w:val="28"/>
        </w:rPr>
        <w:t>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Б</w:t>
      </w:r>
    </w:p>
    <w:p w14:paraId="2479CEE1">
      <w:pPr>
        <w:spacing w:before="248"/>
        <w:ind w:left="0" w:right="3668" w:firstLine="0"/>
        <w:jc w:val="center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3176270</wp:posOffset>
                </wp:positionH>
                <wp:positionV relativeFrom="paragraph">
                  <wp:posOffset>123825</wp:posOffset>
                </wp:positionV>
                <wp:extent cx="2015490" cy="345440"/>
                <wp:effectExtent l="0" t="0" r="0" b="0"/>
                <wp:wrapNone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250.1pt;margin-top:9.75pt;height:27.2pt;width:158.7pt;mso-position-horizontal-relative:page;z-index:251661312;mso-width-relative:page;mso-height-relative:page;" filled="f" stroked="t" coordsize="2015489,345440" o:gfxdata="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MVOwHfZAAAACQEAAA8AAAAAAAAAAQAgAAAAIgAAAGRycy9kb3du&#10;cmV2LnhtbFBLAQIUABQAAAAIAIdO4kBBVEcLNwIAABUFAAAOAAAAAAAAAAEAIAAAACgBAABkcnMv&#10;ZTJvRG9jLnhtbFBLBQYAAAAABgAGAFkBAADRBQAAAAA=&#10;" path="m0,345439l2015490,345439,2015490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В</w:t>
      </w:r>
    </w:p>
    <w:p w14:paraId="78A97205">
      <w:pPr>
        <w:pStyle w:val="4"/>
        <w:rPr>
          <w:b/>
          <w:sz w:val="20"/>
        </w:rPr>
      </w:pPr>
    </w:p>
    <w:p w14:paraId="1E64D6AE">
      <w:pPr>
        <w:pStyle w:val="4"/>
        <w:spacing w:before="165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266065</wp:posOffset>
                </wp:positionV>
                <wp:extent cx="1829435" cy="9525"/>
                <wp:effectExtent l="0" t="0" r="0" b="0"/>
                <wp:wrapTopAndBottom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85.1pt;margin-top:20.95pt;height:0.75pt;width:144.05pt;mso-position-horizontal-relative:page;mso-wrap-distance-bottom:0pt;mso-wrap-distance-top:0pt;z-index:-251637760;mso-width-relative:page;mso-height-relative:page;" fillcolor="#000000" filled="t" stroked="f" coordsize="1829435,9525" o:gfxdata="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qm&#10;B2DYAAAACQEAAA8AAAAAAAAAAQAgAAAAIgAAAGRycy9kb3ducmV2LnhtbFBLAQIUABQAAAAIAIdO&#10;4kAlkMp+IwIAAN4EAAAOAAAAAAAAAAEAIAAAACcBAABkcnMvZTJvRG9jLnhtbFBLBQYAAAAABgAG&#10;AFkBAAC8BQAAAAA=&#10;" path="m1829054,0l0,0,0,9143,1829054,9143,1829054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58AA9058">
      <w:pPr>
        <w:pStyle w:val="4"/>
        <w:spacing w:before="101" w:line="276" w:lineRule="auto"/>
        <w:ind w:left="285" w:right="418"/>
        <w:jc w:val="both"/>
      </w:pPr>
      <w:r>
        <w:rPr>
          <w:rFonts w:ascii="Calibri" w:hAnsi="Calibri"/>
          <w:position w:val="7"/>
          <w:sz w:val="13"/>
        </w:rPr>
        <w:t>1</w:t>
      </w:r>
      <w:r>
        <w:rPr>
          <w:rFonts w:ascii="Calibri" w:hAnsi="Calibri"/>
          <w:spacing w:val="40"/>
          <w:position w:val="7"/>
          <w:sz w:val="13"/>
        </w:rPr>
        <w:t xml:space="preserve"> </w:t>
      </w:r>
      <w:r>
        <w:t>Национальный корпус русского языка (НКРЯ) — это информационно- справочная система, основанная на собрании текстов на русском языке в электронной форме. Корпус создаётся учёными-лингвистами для научных исследований и обучения языку.</w:t>
      </w:r>
    </w:p>
    <w:p w14:paraId="2AF221C9">
      <w:pPr>
        <w:pStyle w:val="4"/>
        <w:spacing w:after="0" w:line="276" w:lineRule="auto"/>
        <w:jc w:val="both"/>
        <w:sectPr>
          <w:pgSz w:w="11910" w:h="16840"/>
          <w:pgMar w:top="1040" w:right="425" w:bottom="280" w:left="1417" w:header="720" w:footer="720" w:gutter="0"/>
          <w:cols w:space="720" w:num="1"/>
        </w:sectPr>
      </w:pPr>
    </w:p>
    <w:p w14:paraId="4F2AF09B">
      <w:pPr>
        <w:pStyle w:val="6"/>
        <w:numPr>
          <w:ilvl w:val="0"/>
          <w:numId w:val="5"/>
        </w:numPr>
        <w:tabs>
          <w:tab w:val="left" w:pos="685"/>
        </w:tabs>
        <w:spacing w:before="74" w:after="0" w:line="278" w:lineRule="auto"/>
        <w:ind w:left="285" w:right="420" w:firstLine="69"/>
        <w:jc w:val="left"/>
        <w:rPr>
          <w:b/>
          <w:sz w:val="28"/>
        </w:rPr>
      </w:pPr>
      <w:r>
        <w:rPr>
          <w:sz w:val="28"/>
        </w:rPr>
        <w:t>Какие</w:t>
      </w:r>
      <w:r>
        <w:rPr>
          <w:spacing w:val="40"/>
          <w:sz w:val="28"/>
        </w:rPr>
        <w:t xml:space="preserve"> </w:t>
      </w:r>
      <w:r>
        <w:rPr>
          <w:sz w:val="28"/>
        </w:rPr>
        <w:t>суффиксы</w:t>
      </w:r>
      <w:r>
        <w:rPr>
          <w:spacing w:val="40"/>
          <w:sz w:val="28"/>
        </w:rPr>
        <w:t xml:space="preserve"> </w:t>
      </w:r>
      <w:r>
        <w:rPr>
          <w:sz w:val="28"/>
        </w:rPr>
        <w:t>зашифрованы</w:t>
      </w:r>
      <w:r>
        <w:rPr>
          <w:spacing w:val="40"/>
          <w:sz w:val="28"/>
        </w:rPr>
        <w:t xml:space="preserve"> </w:t>
      </w:r>
      <w:r>
        <w:rPr>
          <w:sz w:val="28"/>
        </w:rPr>
        <w:t>буквами</w:t>
      </w:r>
      <w:r>
        <w:rPr>
          <w:spacing w:val="40"/>
          <w:sz w:val="28"/>
        </w:rPr>
        <w:t xml:space="preserve"> </w:t>
      </w:r>
      <w:r>
        <w:rPr>
          <w:sz w:val="28"/>
        </w:rPr>
        <w:t>X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Y?</w:t>
      </w:r>
      <w:r>
        <w:rPr>
          <w:spacing w:val="40"/>
          <w:sz w:val="28"/>
        </w:rPr>
        <w:t xml:space="preserve"> </w:t>
      </w:r>
      <w:r>
        <w:rPr>
          <w:sz w:val="28"/>
        </w:rPr>
        <w:t>Запишите</w:t>
      </w:r>
      <w:r>
        <w:rPr>
          <w:spacing w:val="40"/>
          <w:sz w:val="28"/>
        </w:rPr>
        <w:t xml:space="preserve"> </w:t>
      </w:r>
      <w:r>
        <w:rPr>
          <w:sz w:val="28"/>
          <w:u w:val="single"/>
        </w:rPr>
        <w:t>только</w:t>
      </w:r>
      <w:r>
        <w:rPr>
          <w:spacing w:val="40"/>
          <w:sz w:val="28"/>
          <w:u w:val="single"/>
        </w:rPr>
        <w:t xml:space="preserve"> </w:t>
      </w:r>
      <w:r>
        <w:rPr>
          <w:sz w:val="28"/>
          <w:u w:val="single"/>
        </w:rPr>
        <w:t>сами</w:t>
      </w:r>
      <w:r>
        <w:rPr>
          <w:sz w:val="28"/>
        </w:rPr>
        <w:t xml:space="preserve"> </w:t>
      </w:r>
      <w:r>
        <w:rPr>
          <w:sz w:val="28"/>
          <w:u w:val="thick"/>
        </w:rPr>
        <w:t xml:space="preserve">суффиксы </w:t>
      </w:r>
      <w:r>
        <w:rPr>
          <w:b/>
          <w:sz w:val="28"/>
          <w:u w:val="thick"/>
        </w:rPr>
        <w:t>в отдельное поле для ответов только буквами.</w:t>
      </w:r>
    </w:p>
    <w:p w14:paraId="78214E02">
      <w:pPr>
        <w:spacing w:before="197"/>
        <w:ind w:left="245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2638425</wp:posOffset>
                </wp:positionH>
                <wp:positionV relativeFrom="paragraph">
                  <wp:posOffset>77470</wp:posOffset>
                </wp:positionV>
                <wp:extent cx="2015490" cy="345440"/>
                <wp:effectExtent l="0" t="0" r="0" b="0"/>
                <wp:wrapNone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0" o:spid="_x0000_s1026" o:spt="100" style="position:absolute;left:0pt;margin-left:207.75pt;margin-top:6.1pt;height:27.2pt;width:158.7pt;mso-position-horizontal-relative:page;z-index:251663360;mso-width-relative:page;mso-height-relative:page;" filled="f" stroked="t" coordsize="2015489,345440" o:gfxdata="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OHCOG2AAAAAkBAAAPAAAAAAAAAAEAIAAAACIAAABkcnMvZG93bnJl&#10;di54bWxQSwECFAAUAAAACACHTuJAHnNt5jYCAAAVBQAADgAAAAAAAAABACAAAAAnAQAAZHJzL2Uy&#10;b0RvYy54bWxQSwUGAAAAAAYABgBZAQAAzwUAAAAA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Х</w:t>
      </w:r>
    </w:p>
    <w:p w14:paraId="24E448C7">
      <w:pPr>
        <w:pStyle w:val="4"/>
        <w:rPr>
          <w:b/>
        </w:rPr>
      </w:pPr>
    </w:p>
    <w:p w14:paraId="3C21F171">
      <w:pPr>
        <w:pStyle w:val="4"/>
        <w:spacing w:before="176"/>
        <w:rPr>
          <w:b/>
        </w:rPr>
      </w:pPr>
    </w:p>
    <w:p w14:paraId="1F1791EE">
      <w:pPr>
        <w:pStyle w:val="4"/>
        <w:ind w:left="2243"/>
      </w:pPr>
      <w: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2638425</wp:posOffset>
                </wp:positionH>
                <wp:positionV relativeFrom="paragraph">
                  <wp:posOffset>-153670</wp:posOffset>
                </wp:positionV>
                <wp:extent cx="2015490" cy="345440"/>
                <wp:effectExtent l="0" t="0" r="0" b="0"/>
                <wp:wrapNone/>
                <wp:docPr id="21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1" o:spid="_x0000_s1026" o:spt="100" style="position:absolute;left:0pt;margin-left:207.75pt;margin-top:-12.1pt;height:27.2pt;width:158.7pt;mso-position-horizontal-relative:page;z-index:251663360;mso-width-relative:page;mso-height-relative:page;" filled="f" stroked="t" coordsize="2015489,345440" o:gfxdata="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xsslb2gAAAAoBAAAPAAAAAAAAAAEAIAAAACIAAABkcnMvZG93&#10;bnJldi54bWxQSwECFAAUAAAACACHTuJAmRn8GTcCAAAVBQAADgAAAAAAAAABACAAAAApAQAAZHJz&#10;L2Uyb0RvYy54bWxQSwUGAAAAAAYABgBZAQAA0gUAAAAA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</w:rPr>
        <w:t>Y</w:t>
      </w:r>
    </w:p>
    <w:p w14:paraId="07071560">
      <w:pPr>
        <w:pStyle w:val="4"/>
      </w:pPr>
    </w:p>
    <w:p w14:paraId="5E7CE529">
      <w:pPr>
        <w:pStyle w:val="4"/>
        <w:spacing w:before="174"/>
      </w:pPr>
    </w:p>
    <w:p w14:paraId="1246E6BB">
      <w:pPr>
        <w:spacing w:before="0"/>
        <w:ind w:left="2073" w:right="2210" w:firstLine="0"/>
        <w:jc w:val="center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8</w:t>
      </w:r>
    </w:p>
    <w:p w14:paraId="2C7679A2">
      <w:pPr>
        <w:pStyle w:val="4"/>
        <w:spacing w:before="245" w:line="278" w:lineRule="auto"/>
        <w:ind w:left="285" w:right="428" w:firstLine="417"/>
        <w:jc w:val="both"/>
      </w:pPr>
      <w:r>
        <w:t>В русском языке каждый из падежей имеет свой спектр значений. Ниже представлены значения творительного падежа и фразы, в которых есть слова в творительном падеже. Соотнесите пример и значение падежа.</w:t>
      </w:r>
    </w:p>
    <w:p w14:paraId="0CD5E356">
      <w:pPr>
        <w:pStyle w:val="4"/>
        <w:spacing w:before="8" w:after="1"/>
        <w:rPr>
          <w:sz w:val="16"/>
        </w:rPr>
      </w:pPr>
    </w:p>
    <w:tbl>
      <w:tblPr>
        <w:tblStyle w:val="3"/>
        <w:tblW w:w="0" w:type="auto"/>
        <w:tblInd w:w="2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1"/>
        <w:gridCol w:w="4675"/>
      </w:tblGrid>
      <w:tr w14:paraId="06DD9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671" w:type="dxa"/>
          </w:tcPr>
          <w:p w14:paraId="48A37642">
            <w:pPr>
              <w:pStyle w:val="7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Примеры</w:t>
            </w:r>
          </w:p>
        </w:tc>
        <w:tc>
          <w:tcPr>
            <w:tcW w:w="4675" w:type="dxa"/>
          </w:tcPr>
          <w:p w14:paraId="5C807E05">
            <w:pPr>
              <w:pStyle w:val="7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Значения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творительного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падежа</w:t>
            </w:r>
          </w:p>
        </w:tc>
      </w:tr>
      <w:tr w14:paraId="7B46B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671" w:type="dxa"/>
          </w:tcPr>
          <w:p w14:paraId="28BDB628">
            <w:pPr>
              <w:pStyle w:val="7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1.Рисовал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карандашом</w:t>
            </w:r>
          </w:p>
        </w:tc>
        <w:tc>
          <w:tcPr>
            <w:tcW w:w="4675" w:type="dxa"/>
          </w:tcPr>
          <w:p w14:paraId="708E7B35">
            <w:pPr>
              <w:pStyle w:val="7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 xml:space="preserve">А- </w:t>
            </w:r>
            <w:r>
              <w:rPr>
                <w:spacing w:val="-2"/>
                <w:sz w:val="28"/>
              </w:rPr>
              <w:t>орудие</w:t>
            </w:r>
          </w:p>
        </w:tc>
      </w:tr>
      <w:tr w14:paraId="30E71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4671" w:type="dxa"/>
          </w:tcPr>
          <w:p w14:paraId="58CA319A">
            <w:pPr>
              <w:pStyle w:val="7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2.Проходил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рощей</w:t>
            </w:r>
          </w:p>
        </w:tc>
        <w:tc>
          <w:tcPr>
            <w:tcW w:w="4675" w:type="dxa"/>
          </w:tcPr>
          <w:p w14:paraId="6957CC64">
            <w:pPr>
              <w:pStyle w:val="7"/>
              <w:spacing w:line="304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сравнение</w:t>
            </w:r>
          </w:p>
        </w:tc>
      </w:tr>
      <w:tr w14:paraId="755F4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671" w:type="dxa"/>
          </w:tcPr>
          <w:p w14:paraId="06D1DBEA">
            <w:pPr>
              <w:pStyle w:val="7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3.Возвратился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глубокой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ночью</w:t>
            </w:r>
          </w:p>
        </w:tc>
        <w:tc>
          <w:tcPr>
            <w:tcW w:w="4675" w:type="dxa"/>
          </w:tcPr>
          <w:p w14:paraId="4506A9BD">
            <w:pPr>
              <w:pStyle w:val="7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</w:t>
            </w:r>
          </w:p>
        </w:tc>
      </w:tr>
      <w:tr w14:paraId="04E18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671" w:type="dxa"/>
          </w:tcPr>
          <w:p w14:paraId="1AC02D61">
            <w:pPr>
              <w:pStyle w:val="7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4.Слёзы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текут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ручьём</w:t>
            </w:r>
          </w:p>
        </w:tc>
        <w:tc>
          <w:tcPr>
            <w:tcW w:w="4675" w:type="dxa"/>
          </w:tcPr>
          <w:p w14:paraId="652E9B98">
            <w:pPr>
              <w:pStyle w:val="7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Г-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</w:t>
            </w:r>
          </w:p>
        </w:tc>
      </w:tr>
      <w:tr w14:paraId="63BB7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4671" w:type="dxa"/>
          </w:tcPr>
          <w:p w14:paraId="7B00437E">
            <w:pPr>
              <w:pStyle w:val="7"/>
              <w:spacing w:line="32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Осел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глупостью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 xml:space="preserve">пословицу </w:t>
            </w:r>
            <w:r>
              <w:rPr>
                <w:spacing w:val="-2"/>
                <w:sz w:val="28"/>
              </w:rPr>
              <w:t>вошел...</w:t>
            </w:r>
          </w:p>
        </w:tc>
        <w:tc>
          <w:tcPr>
            <w:tcW w:w="4675" w:type="dxa"/>
          </w:tcPr>
          <w:p w14:paraId="72B6A2C5">
            <w:pPr>
              <w:pStyle w:val="7"/>
              <w:spacing w:line="240" w:lineRule="auto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Д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причина</w:t>
            </w:r>
          </w:p>
        </w:tc>
      </w:tr>
      <w:tr w14:paraId="72770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4671" w:type="dxa"/>
          </w:tcPr>
          <w:p w14:paraId="40874501">
            <w:pPr>
              <w:pStyle w:val="7"/>
              <w:spacing w:line="299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Пелагея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ткнула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кулаком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бок</w:t>
            </w:r>
          </w:p>
        </w:tc>
        <w:tc>
          <w:tcPr>
            <w:tcW w:w="4675" w:type="dxa"/>
          </w:tcPr>
          <w:p w14:paraId="67DEC3FC">
            <w:pPr>
              <w:pStyle w:val="7"/>
              <w:spacing w:line="240" w:lineRule="auto"/>
              <w:jc w:val="left"/>
              <w:rPr>
                <w:sz w:val="24"/>
              </w:rPr>
            </w:pPr>
          </w:p>
        </w:tc>
      </w:tr>
      <w:tr w14:paraId="1CB20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671" w:type="dxa"/>
          </w:tcPr>
          <w:p w14:paraId="44B43E0A">
            <w:pPr>
              <w:pStyle w:val="7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7.Часто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вечерами</w:t>
            </w:r>
          </w:p>
        </w:tc>
        <w:tc>
          <w:tcPr>
            <w:tcW w:w="4675" w:type="dxa"/>
          </w:tcPr>
          <w:p w14:paraId="14CCB2F1">
            <w:pPr>
              <w:pStyle w:val="7"/>
              <w:spacing w:line="240" w:lineRule="auto"/>
              <w:jc w:val="left"/>
              <w:rPr>
                <w:sz w:val="24"/>
              </w:rPr>
            </w:pPr>
          </w:p>
        </w:tc>
      </w:tr>
      <w:tr w14:paraId="21552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4671" w:type="dxa"/>
          </w:tcPr>
          <w:p w14:paraId="403D01B0">
            <w:pPr>
              <w:pStyle w:val="7"/>
              <w:spacing w:line="322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Идут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дорогой,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какой весь народ наш идет.</w:t>
            </w:r>
          </w:p>
        </w:tc>
        <w:tc>
          <w:tcPr>
            <w:tcW w:w="4675" w:type="dxa"/>
          </w:tcPr>
          <w:p w14:paraId="1E88EA4A">
            <w:pPr>
              <w:pStyle w:val="7"/>
              <w:spacing w:line="240" w:lineRule="auto"/>
              <w:jc w:val="left"/>
              <w:rPr>
                <w:sz w:val="28"/>
              </w:rPr>
            </w:pPr>
          </w:p>
        </w:tc>
      </w:tr>
      <w:tr w14:paraId="63C2B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4671" w:type="dxa"/>
          </w:tcPr>
          <w:p w14:paraId="68963C3D">
            <w:pPr>
              <w:pStyle w:val="7"/>
              <w:spacing w:line="322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лучше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хорошо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щеглёнком, чем дурно соловьем.</w:t>
            </w:r>
          </w:p>
        </w:tc>
        <w:tc>
          <w:tcPr>
            <w:tcW w:w="4675" w:type="dxa"/>
          </w:tcPr>
          <w:p w14:paraId="2C4A6412">
            <w:pPr>
              <w:pStyle w:val="7"/>
              <w:spacing w:line="240" w:lineRule="auto"/>
              <w:jc w:val="left"/>
              <w:rPr>
                <w:sz w:val="28"/>
              </w:rPr>
            </w:pPr>
          </w:p>
        </w:tc>
      </w:tr>
    </w:tbl>
    <w:p w14:paraId="683EEFDB">
      <w:pPr>
        <w:pStyle w:val="4"/>
        <w:spacing w:before="252"/>
      </w:pPr>
    </w:p>
    <w:p w14:paraId="75E19FEA">
      <w:pPr>
        <w:spacing w:before="0" w:line="278" w:lineRule="auto"/>
        <w:ind w:left="285" w:right="163" w:firstLine="0"/>
        <w:jc w:val="left"/>
        <w:rPr>
          <w:b/>
          <w:sz w:val="28"/>
        </w:rPr>
      </w:pPr>
      <w:r>
        <w:rPr>
          <w:sz w:val="28"/>
        </w:rPr>
        <w:t>Запишите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8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отдельное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поле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ответов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только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цифрами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без запятых и пробелов.</w:t>
      </w:r>
    </w:p>
    <w:p w14:paraId="625789E6">
      <w:pPr>
        <w:tabs>
          <w:tab w:val="left" w:pos="5448"/>
        </w:tabs>
        <w:spacing w:before="196"/>
        <w:ind w:left="119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1966595</wp:posOffset>
                </wp:positionH>
                <wp:positionV relativeFrom="paragraph">
                  <wp:posOffset>149225</wp:posOffset>
                </wp:positionV>
                <wp:extent cx="2015490" cy="345440"/>
                <wp:effectExtent l="0" t="0" r="0" b="0"/>
                <wp:wrapNone/>
                <wp:docPr id="22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2" o:spid="_x0000_s1026" o:spt="100" style="position:absolute;left:0pt;margin-left:154.85pt;margin-top:11.75pt;height:27.2pt;width:158.7pt;mso-position-horizontal-relative:page;z-index:-251646976;mso-width-relative:page;mso-height-relative:page;" filled="f" stroked="t" coordsize="2015489,345440" o:gfxdata="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/xIQl2gAAAAkBAAAPAAAAAAAAAAEAIAAAACIAAABkcnMvZG93&#10;bnJldi54bWxQSwECFAAUAAAACACHTuJAUaA+wjcCAAAVBQAADgAAAAAAAAABACAAAAApAQAAZHJz&#10;L2Uyb0RvYy54bWxQSwUGAAAAAAYABgBZAQAA0gUAAAAA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4556125</wp:posOffset>
                </wp:positionH>
                <wp:positionV relativeFrom="paragraph">
                  <wp:posOffset>149225</wp:posOffset>
                </wp:positionV>
                <wp:extent cx="2015490" cy="345440"/>
                <wp:effectExtent l="0" t="0" r="0" b="0"/>
                <wp:wrapNone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90" y="345440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" o:spid="_x0000_s1026" o:spt="100" style="position:absolute;left:0pt;margin-left:358.75pt;margin-top:11.75pt;height:27.2pt;width:158.7pt;mso-position-horizontal-relative:page;z-index:251664384;mso-width-relative:page;mso-height-relative:page;" filled="f" stroked="t" coordsize="2015489,345440" o:gfxdata="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cBOZx9oAAAAKAQAADwAAAAAAAAABACAAAAAiAAAAZHJzL2Rvd25yZXYu&#10;eG1sUEsBAhQAFAAAAAgAh07iQOWjBJYyAgAAFQUAAA4AAAAAAAAAAQAgAAAAKQEAAGRycy9lMm9E&#10;b2MueG1sUEsFBgAAAAAGAAYAWQEAAM0FAAAAAA==&#10;" path="m0,345440l2015490,345440,2015490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Г</w:t>
      </w:r>
    </w:p>
    <w:p w14:paraId="17D1D3B9">
      <w:pPr>
        <w:pStyle w:val="4"/>
        <w:rPr>
          <w:b/>
        </w:rPr>
      </w:pPr>
    </w:p>
    <w:p w14:paraId="44DD3966">
      <w:pPr>
        <w:pStyle w:val="4"/>
        <w:spacing w:before="175"/>
        <w:rPr>
          <w:b/>
        </w:rPr>
      </w:pPr>
    </w:p>
    <w:p w14:paraId="66182211">
      <w:pPr>
        <w:tabs>
          <w:tab w:val="left" w:pos="5354"/>
        </w:tabs>
        <w:spacing w:before="0"/>
        <w:ind w:left="119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1966595</wp:posOffset>
                </wp:positionH>
                <wp:positionV relativeFrom="paragraph">
                  <wp:posOffset>-170815</wp:posOffset>
                </wp:positionV>
                <wp:extent cx="2015490" cy="345440"/>
                <wp:effectExtent l="0" t="0" r="0" b="0"/>
                <wp:wrapNone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4" o:spid="_x0000_s1026" o:spt="100" style="position:absolute;left:0pt;margin-left:154.85pt;margin-top:-13.45pt;height:27.2pt;width:158.7pt;mso-position-horizontal-relative:page;z-index:-251645952;mso-width-relative:page;mso-height-relative:page;" filled="f" stroked="t" coordsize="2015489,345440" o:gfxdata="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Hj3EtoAAAAKAQAADwAAAAAAAAABACAAAAAiAAAAZHJz&#10;L2Rvd25yZXYueG1sUEsBAhQAFAAAAAgAh07iQOteYOw7AgAAFQUAAA4AAAAAAAAAAQAgAAAAKQEA&#10;AGRycy9lMm9Eb2MueG1sUEsFBgAAAAAGAAYAWQEAANYFAAAAAA=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4556125</wp:posOffset>
                </wp:positionH>
                <wp:positionV relativeFrom="paragraph">
                  <wp:posOffset>-170815</wp:posOffset>
                </wp:positionV>
                <wp:extent cx="2015490" cy="345440"/>
                <wp:effectExtent l="0" t="0" r="0" b="0"/>
                <wp:wrapNone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5" o:spid="_x0000_s1026" o:spt="100" style="position:absolute;left:0pt;margin-left:358.75pt;margin-top:-13.45pt;height:27.2pt;width:158.7pt;mso-position-horizontal-relative:page;z-index:251665408;mso-width-relative:page;mso-height-relative:page;" filled="f" stroked="t" coordsize="2015489,345440" o:gfxdata="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Pn+GU2gAAAAsBAAAPAAAAAAAAAAEAIAAAACIAAABkcnMvZG93&#10;bnJldi54bWxQSwECFAAUAAAACACHTuJAX11auDcCAAAVBQAADgAAAAAAAAABACAAAAApAQAAZHJz&#10;L2Uyb0RvYy54bWxQSwUGAAAAAAYABgBZAQAA0gUAAAAA&#10;" path="m0,345439l2015490,345439,2015490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Б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Д</w:t>
      </w:r>
    </w:p>
    <w:p w14:paraId="32A71FED">
      <w:pPr>
        <w:spacing w:before="249"/>
        <w:ind w:left="1192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1966595</wp:posOffset>
                </wp:positionH>
                <wp:positionV relativeFrom="paragraph">
                  <wp:posOffset>167005</wp:posOffset>
                </wp:positionV>
                <wp:extent cx="2015490" cy="345440"/>
                <wp:effectExtent l="0" t="0" r="0" b="0"/>
                <wp:wrapNone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154.85pt;margin-top:13.15pt;height:27.2pt;width:158.7pt;mso-position-horizontal-relative:page;z-index:251664384;mso-width-relative:page;mso-height-relative:page;" filled="f" stroked="t" coordsize="2015489,345440" o:gfxdata="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ITcs72QAAAAkBAAAPAAAAAAAAAAEAIAAAACIAAABkcnMv&#10;ZG93bnJldi54bWxQSwECFAAUAAAACACHTuJApI0zyDsCAAAVBQAADgAAAAAAAAABACAAAAAoAQAA&#10;ZHJzL2Uyb0RvYy54bWxQSwUGAAAAAAYABgBZAQAA1QUAAAAA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В</w:t>
      </w:r>
    </w:p>
    <w:p w14:paraId="0841C585">
      <w:pPr>
        <w:spacing w:after="0"/>
        <w:jc w:val="left"/>
        <w:rPr>
          <w:b/>
          <w:sz w:val="28"/>
        </w:rPr>
        <w:sectPr>
          <w:pgSz w:w="11910" w:h="16840"/>
          <w:pgMar w:top="1040" w:right="425" w:bottom="280" w:left="1417" w:header="720" w:footer="720" w:gutter="0"/>
          <w:cols w:space="720" w:num="1"/>
        </w:sectPr>
      </w:pPr>
    </w:p>
    <w:p w14:paraId="6083B58C">
      <w:pPr>
        <w:spacing w:before="77"/>
        <w:ind w:left="2073" w:right="2210" w:firstLine="0"/>
        <w:jc w:val="center"/>
        <w:rPr>
          <w:b/>
          <w:sz w:val="28"/>
        </w:rPr>
      </w:pPr>
      <w:r>
        <w:rPr>
          <w:b/>
          <w:sz w:val="28"/>
        </w:rPr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9</w:t>
      </w:r>
    </w:p>
    <w:p w14:paraId="3997FF9E">
      <w:pPr>
        <w:spacing w:before="249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предложения.</w:t>
      </w:r>
    </w:p>
    <w:p w14:paraId="12932357">
      <w:pPr>
        <w:pStyle w:val="4"/>
        <w:spacing w:before="7"/>
        <w:rPr>
          <w:b/>
          <w:sz w:val="11"/>
        </w:rPr>
      </w:pPr>
      <w:r>
        <w:rPr>
          <w:b/>
          <w:sz w:val="11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959485</wp:posOffset>
                </wp:positionH>
                <wp:positionV relativeFrom="paragraph">
                  <wp:posOffset>109220</wp:posOffset>
                </wp:positionV>
                <wp:extent cx="6246495" cy="1551940"/>
                <wp:effectExtent l="0" t="0" r="0" b="0"/>
                <wp:wrapTopAndBottom/>
                <wp:docPr id="27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6495" cy="155194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C263A1C">
                            <w:pPr>
                              <w:pStyle w:val="4"/>
                              <w:spacing w:before="59" w:line="276" w:lineRule="auto"/>
                              <w:ind w:left="176" w:right="269"/>
                              <w:jc w:val="both"/>
                            </w:pPr>
                            <w:r>
                              <w:t>1.Небо над головой бездонное.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2.Так у нас зайка и остался жить.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3.Книга – хранилище знаний. 4. При этом ёж пыхтел, фыркал и кусал меня за ноги, требуя еды. 5.Пятьдесят плюс пятьдесят – сто. 6</w:t>
                            </w:r>
                            <w:r>
                              <w:rPr>
                                <w:i/>
                              </w:rPr>
                              <w:t>.</w:t>
                            </w:r>
                            <w:r>
                              <w:t>В ту зиму снег долго не выпадал.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7.Утреннее солнце ярко освещало зелёные вершины елей, грозди румяных шишек и весёлых, пирующих птиц. 8.Такова уж, видно, их беличья натура. 9. В зимнем тумане встаёт холодное, тусклое солнце.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7" o:spid="_x0000_s1026" o:spt="202" type="#_x0000_t202" style="position:absolute;left:0pt;margin-left:75.55pt;margin-top:8.6pt;height:122.2pt;width:491.85pt;mso-position-horizontal-relative:page;mso-wrap-distance-bottom:0pt;mso-wrap-distance-top:0pt;z-index:-251636736;mso-width-relative:page;mso-height-relative:page;" filled="f" stroked="t" coordsize="21600,21600" o:gfxdata="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zEGotcAAAAL&#10;AQAADwAAAAAAAAABACAAAAAiAAAAZHJzL2Rvd25yZXYueG1sUEsBAhQAFAAAAAgAh07iQO0VVPPk&#10;AQAA2wMAAA4AAAAAAAAAAQAgAAAAJgEAAGRycy9lMm9Eb2MueG1sUEsFBgAAAAAGAAYAWQEAAHwF&#10;AAAAAA==&#10;">
                <v:fill on="f" focussize="0,0"/>
                <v:stroke weight="1.5pt" color="#000000" joinstyle="round"/>
                <v:imagedata o:title=""/>
                <o:lock v:ext="edit" aspectratio="f"/>
                <v:textbox inset="0mm,0mm,0mm,0mm">
                  <w:txbxContent>
                    <w:p w14:paraId="1C263A1C">
                      <w:pPr>
                        <w:pStyle w:val="4"/>
                        <w:spacing w:before="59" w:line="276" w:lineRule="auto"/>
                        <w:ind w:left="176" w:right="269"/>
                        <w:jc w:val="both"/>
                      </w:pPr>
                      <w:r>
                        <w:t>1.Небо над головой бездонное.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2.Так у нас зайка и остался жить.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3.Книга – хранилище знаний. 4. При этом ёж пыхтел, фыркал и кусал меня за ноги, требуя еды. 5.Пятьдесят плюс пятьдесят – сто. 6</w:t>
                      </w:r>
                      <w:r>
                        <w:rPr>
                          <w:i/>
                        </w:rPr>
                        <w:t>.</w:t>
                      </w:r>
                      <w:r>
                        <w:t>В ту зиму снег долго не выпадал.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7.Утреннее солнце ярко освещало зелёные вершины елей, грозди румяных шишек и весёлых, пирующих птиц. 8.Такова уж, видно, их беличья натура. 9. В зимнем тумане встаёт холодное, тусклое солнце.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3C3D0C5">
      <w:pPr>
        <w:pStyle w:val="4"/>
        <w:spacing w:before="299"/>
        <w:rPr>
          <w:b/>
        </w:rPr>
      </w:pPr>
    </w:p>
    <w:p w14:paraId="5915F2AE">
      <w:pPr>
        <w:spacing w:before="0" w:line="278" w:lineRule="auto"/>
        <w:ind w:left="285" w:right="163" w:firstLine="0"/>
        <w:jc w:val="left"/>
        <w:rPr>
          <w:b/>
          <w:sz w:val="28"/>
        </w:rPr>
      </w:pPr>
      <w:r>
        <w:rPr>
          <w:sz w:val="28"/>
        </w:rPr>
        <w:t xml:space="preserve">Выпишите существительное, которое является сказуемым </w:t>
      </w:r>
      <w:r>
        <w:rPr>
          <w:b/>
          <w:sz w:val="28"/>
          <w:u w:val="single"/>
        </w:rPr>
        <w:t>в отдельное поле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для ответа.</w:t>
      </w:r>
    </w:p>
    <w:p w14:paraId="6CCA361E">
      <w:pPr>
        <w:pStyle w:val="4"/>
        <w:spacing w:before="197"/>
        <w:ind w:left="2385"/>
      </w:pPr>
      <w: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2718435</wp:posOffset>
                </wp:positionH>
                <wp:positionV relativeFrom="paragraph">
                  <wp:posOffset>252095</wp:posOffset>
                </wp:positionV>
                <wp:extent cx="2015490" cy="345440"/>
                <wp:effectExtent l="0" t="0" r="0" b="0"/>
                <wp:wrapNone/>
                <wp:docPr id="28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8" o:spid="_x0000_s1026" o:spt="100" style="position:absolute;left:0pt;margin-left:214.05pt;margin-top:19.85pt;height:27.2pt;width:158.7pt;mso-position-horizontal-relative:page;z-index:251666432;mso-width-relative:page;mso-height-relative:page;" filled="f" stroked="t" coordsize="2015489,345440" o:gfxdata="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+lWsgNoAAAAJAQAADwAAAAAAAAABACAAAAAiAAAAZHJz&#10;L2Rvd25yZXYueG1sUEsBAhQAFAAAAAgAh07iQEm1iDU7AgAAFQUAAA4AAAAAAAAAAQAgAAAAKQEA&#10;AGRycy9lMm9Eb2MueG1sUEsFBgAAAAAGAAYAWQEAANYFAAAAAA=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5"/>
        </w:rPr>
        <w:t>1.</w:t>
      </w:r>
    </w:p>
    <w:p w14:paraId="6F6B006C">
      <w:pPr>
        <w:pStyle w:val="4"/>
      </w:pPr>
    </w:p>
    <w:p w14:paraId="264CE506">
      <w:pPr>
        <w:pStyle w:val="4"/>
        <w:spacing w:before="171"/>
      </w:pPr>
    </w:p>
    <w:p w14:paraId="2C056134">
      <w:pPr>
        <w:spacing w:before="0" w:line="278" w:lineRule="auto"/>
        <w:ind w:left="285" w:right="73" w:firstLine="0"/>
        <w:jc w:val="left"/>
        <w:rPr>
          <w:b/>
          <w:sz w:val="28"/>
        </w:rPr>
      </w:pPr>
      <w:r>
        <w:rPr>
          <w:sz w:val="28"/>
        </w:rPr>
        <w:t>Выпишите</w:t>
      </w:r>
      <w:r>
        <w:rPr>
          <w:spacing w:val="40"/>
          <w:sz w:val="28"/>
        </w:rPr>
        <w:t xml:space="preserve"> </w:t>
      </w:r>
      <w:r>
        <w:rPr>
          <w:sz w:val="28"/>
        </w:rPr>
        <w:t>прилагательное,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4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сказуемым</w:t>
      </w:r>
      <w:r>
        <w:rPr>
          <w:spacing w:val="40"/>
          <w:sz w:val="28"/>
        </w:rPr>
        <w:t xml:space="preserve"> </w:t>
      </w:r>
      <w:r>
        <w:rPr>
          <w:b/>
          <w:sz w:val="28"/>
          <w:u w:val="single"/>
        </w:rPr>
        <w:t>в</w:t>
      </w:r>
      <w:r>
        <w:rPr>
          <w:b/>
          <w:spacing w:val="40"/>
          <w:sz w:val="28"/>
          <w:u w:val="single"/>
        </w:rPr>
        <w:t xml:space="preserve"> </w:t>
      </w:r>
      <w:r>
        <w:rPr>
          <w:b/>
          <w:sz w:val="28"/>
          <w:u w:val="single"/>
        </w:rPr>
        <w:t>отдельное</w:t>
      </w:r>
      <w:r>
        <w:rPr>
          <w:b/>
          <w:spacing w:val="40"/>
          <w:sz w:val="28"/>
          <w:u w:val="single"/>
        </w:rPr>
        <w:t xml:space="preserve"> </w:t>
      </w:r>
      <w:r>
        <w:rPr>
          <w:b/>
          <w:sz w:val="28"/>
          <w:u w:val="single"/>
        </w:rPr>
        <w:t>поле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для ответа.</w:t>
      </w:r>
    </w:p>
    <w:p w14:paraId="1478D9D6">
      <w:pPr>
        <w:pStyle w:val="4"/>
        <w:spacing w:before="196"/>
        <w:ind w:left="2416"/>
      </w:pPr>
      <w: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2718435</wp:posOffset>
                </wp:positionH>
                <wp:positionV relativeFrom="paragraph">
                  <wp:posOffset>260985</wp:posOffset>
                </wp:positionV>
                <wp:extent cx="2015490" cy="345440"/>
                <wp:effectExtent l="0" t="0" r="0" b="0"/>
                <wp:wrapNone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9" o:spid="_x0000_s1026" o:spt="100" style="position:absolute;left:0pt;margin-left:214.05pt;margin-top:20.55pt;height:27.2pt;width:158.7pt;mso-position-horizontal-relative:page;z-index:251666432;mso-width-relative:page;mso-height-relative:page;" filled="f" stroked="t" coordsize="2015489,345440" o:gfxdata="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DEnQ/YAAAACQEAAA8AAAAAAAAAAQAgAAAAIgAAAGRycy9k&#10;b3ducmV2LnhtbFBLAQIUABQAAAAIAIdO4kDO3xnKOwIAABUFAAAOAAAAAAAAAAEAIAAAACcBAABk&#10;cnMvZTJvRG9jLnhtbFBLBQYAAAAABgAGAFkBAADUBQAAAAA=&#10;" path="m0,345439l2015489,345439,2015489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5"/>
        </w:rPr>
        <w:t>2.</w:t>
      </w:r>
    </w:p>
    <w:p w14:paraId="4793E2FB">
      <w:pPr>
        <w:pStyle w:val="4"/>
      </w:pPr>
    </w:p>
    <w:p w14:paraId="35727685">
      <w:pPr>
        <w:pStyle w:val="4"/>
        <w:spacing w:before="175"/>
      </w:pPr>
    </w:p>
    <w:p w14:paraId="4DED23F7">
      <w:pPr>
        <w:spacing w:before="0" w:line="278" w:lineRule="auto"/>
        <w:ind w:left="285" w:right="0" w:firstLine="0"/>
        <w:jc w:val="lef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2785745</wp:posOffset>
                </wp:positionH>
                <wp:positionV relativeFrom="paragraph">
                  <wp:posOffset>350520</wp:posOffset>
                </wp:positionV>
                <wp:extent cx="2015490" cy="345440"/>
                <wp:effectExtent l="0" t="0" r="0" b="0"/>
                <wp:wrapNone/>
                <wp:docPr id="30" name="Graphic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0" o:spid="_x0000_s1026" o:spt="100" style="position:absolute;left:0pt;margin-left:219.35pt;margin-top:27.6pt;height:27.2pt;width:158.7pt;mso-position-horizontal-relative:page;z-index:251667456;mso-width-relative:page;mso-height-relative:page;" filled="f" stroked="t" coordsize="2015489,345440" o:gfxdata="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FpJbxnaAAAACgEAAA8AAAAAAAAAAQAgAAAAIgAAAGRycy9kb3du&#10;cmV2LnhtbFBLAQIUABQAAAAIAIdO4kCvFk98NgIAABUFAAAOAAAAAAAAAAEAIAAAACkBAABkcnMv&#10;ZTJvRG9jLnhtbFBLBQYAAAAABgAGAFkBAADRBQAAAAA=&#10;" path="m0,345439l2015490,345439,2015490,0,0,0,0,345439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z w:val="28"/>
        </w:rPr>
        <w:t xml:space="preserve">Выпишите числительное, которое является сказуемым </w:t>
      </w:r>
      <w:r>
        <w:rPr>
          <w:b/>
          <w:sz w:val="28"/>
          <w:u w:val="single"/>
        </w:rPr>
        <w:t>в отдельное поле для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  <w:u w:val="single"/>
        </w:rPr>
        <w:t>ответа.</w:t>
      </w:r>
    </w:p>
    <w:p w14:paraId="103112E4">
      <w:pPr>
        <w:pStyle w:val="4"/>
        <w:rPr>
          <w:b/>
        </w:rPr>
      </w:pPr>
    </w:p>
    <w:p w14:paraId="6EFF00DE">
      <w:pPr>
        <w:pStyle w:val="4"/>
        <w:spacing w:before="121"/>
        <w:rPr>
          <w:b/>
        </w:rPr>
      </w:pPr>
    </w:p>
    <w:p w14:paraId="2729DDE4">
      <w:pPr>
        <w:pStyle w:val="4"/>
        <w:ind w:left="2546"/>
      </w:pPr>
      <w:r>
        <w:rPr>
          <w:spacing w:val="-5"/>
        </w:rPr>
        <w:t>3.</w:t>
      </w:r>
    </w:p>
    <w:p w14:paraId="605562FE">
      <w:pPr>
        <w:spacing w:before="247" w:line="278" w:lineRule="auto"/>
        <w:ind w:left="285" w:right="0" w:firstLine="0"/>
        <w:jc w:val="left"/>
        <w:rPr>
          <w:b/>
          <w:sz w:val="28"/>
        </w:rPr>
      </w:pPr>
      <w:r>
        <w:rPr>
          <w:sz w:val="28"/>
        </w:rPr>
        <w:t xml:space="preserve">Выпишите местоимение, которое является сказуемым </w:t>
      </w:r>
      <w:r>
        <w:rPr>
          <w:b/>
          <w:sz w:val="28"/>
          <w:u w:val="single"/>
        </w:rPr>
        <w:t>в отдельное поле для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  <w:u w:val="single"/>
        </w:rPr>
        <w:t>ответа.</w:t>
      </w:r>
    </w:p>
    <w:p w14:paraId="1CF5DA4C">
      <w:pPr>
        <w:pStyle w:val="4"/>
        <w:spacing w:before="197"/>
        <w:ind w:left="2452"/>
      </w:pPr>
      <w: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2823210</wp:posOffset>
                </wp:positionH>
                <wp:positionV relativeFrom="paragraph">
                  <wp:posOffset>118745</wp:posOffset>
                </wp:positionV>
                <wp:extent cx="2015490" cy="345440"/>
                <wp:effectExtent l="0" t="0" r="0" b="0"/>
                <wp:wrapNone/>
                <wp:docPr id="31" name="Graphic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1" o:spid="_x0000_s1026" o:spt="100" style="position:absolute;left:0pt;margin-left:222.3pt;margin-top:9.35pt;height:27.2pt;width:158.7pt;mso-position-horizontal-relative:page;z-index:251667456;mso-width-relative:page;mso-height-relative:page;" filled="f" stroked="t" coordsize="2015489,345440" o:gfxdata="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DShNzdgAAAAJAQAADwAAAAAAAAABACAAAAAiAAAAZHJzL2Rvd25y&#10;ZXYueG1sUEsBAhQAFAAAAAgAh07iQHCe32o3AgAAFQUAAA4AAAAAAAAAAQAgAAAAJwEAAGRycy9l&#10;Mm9Eb2MueG1sUEsFBgAAAAAGAAYAWQEAANAFAAAAAA==&#10;" path="m0,345440l2015489,345440,2015489,0,0,0,0,345440x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5"/>
        </w:rPr>
        <w:t>4.</w:t>
      </w:r>
    </w:p>
    <w:sectPr>
      <w:pgSz w:w="11910" w:h="16840"/>
      <w:pgMar w:top="1040" w:right="425" w:bottom="280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6"/>
      <w:numFmt w:val="decimal"/>
      <w:lvlText w:val="%1."/>
      <w:lvlJc w:val="left"/>
      <w:pPr>
        <w:ind w:left="285" w:hanging="21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58" w:hanging="21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36" w:hanging="21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15" w:hanging="21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93" w:hanging="21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2" w:hanging="21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50" w:hanging="21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29" w:hanging="21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7" w:hanging="213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285" w:hanging="38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58" w:hanging="3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36" w:hanging="3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15" w:hanging="3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93" w:hanging="3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72" w:hanging="3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50" w:hanging="3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29" w:hanging="3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07" w:hanging="384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365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56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2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94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61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28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9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62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30" w:hanging="281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649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4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4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50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52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5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87" w:hanging="29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6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12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78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44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10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976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42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08" w:hanging="2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68A80CD3"/>
    <w:rsid w:val="6A520AC9"/>
    <w:rsid w:val="7FEE5B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48"/>
      <w:ind w:left="285" w:hanging="27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spacing w:line="301" w:lineRule="exact"/>
      <w:jc w:val="center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2025-10-06T06:48:00Z</dcterms:created>
  <dc:creator>User</dc:creator>
  <cp:lastModifiedBy>User</cp:lastModifiedBy>
  <dcterms:modified xsi:type="dcterms:W3CDTF">2025-10-06T07:03:35Z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601C14A736AE4E4C96DBC0889984CD16_13</vt:lpwstr>
  </property>
</Properties>
</file>